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F1B6F5" w14:textId="1A815D10" w:rsidR="00B80D6F" w:rsidRDefault="00B80D6F" w:rsidP="008448F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131</w:t>
      </w:r>
      <w:r>
        <w:rPr>
          <w:b/>
          <w:noProof/>
          <w:sz w:val="24"/>
        </w:rPr>
        <w:fldChar w:fldCharType="end"/>
      </w:r>
      <w:r>
        <w:rPr>
          <w:b/>
          <w:i/>
          <w:noProof/>
          <w:sz w:val="28"/>
        </w:rPr>
        <w:tab/>
      </w:r>
      <w:r w:rsidR="009D287D" w:rsidRPr="009D287D">
        <w:rPr>
          <w:b/>
          <w:noProof/>
          <w:sz w:val="28"/>
        </w:rPr>
        <w:t>C3-235531</w:t>
      </w:r>
    </w:p>
    <w:p w14:paraId="4A04CFF6" w14:textId="6A96FC33" w:rsidR="00B80D6F" w:rsidRDefault="00B80D6F" w:rsidP="00B80D6F">
      <w:pPr>
        <w:pStyle w:val="CRCoverPage"/>
        <w:outlineLvl w:val="0"/>
        <w:rPr>
          <w:b/>
          <w:noProof/>
          <w:sz w:val="24"/>
        </w:rPr>
      </w:pPr>
      <w:r>
        <w:rPr>
          <w:b/>
          <w:noProof/>
          <w:sz w:val="24"/>
        </w:rPr>
        <w:t>Chicago</w:t>
      </w:r>
      <w:r w:rsidRPr="009323B7">
        <w:rPr>
          <w:b/>
          <w:noProof/>
          <w:sz w:val="24"/>
        </w:rPr>
        <w:t>, US</w:t>
      </w:r>
      <w:r>
        <w:rPr>
          <w:b/>
          <w:noProof/>
          <w:sz w:val="24"/>
        </w:rPr>
        <w:t>A, 13 - 17 November,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C3-23</w:t>
      </w:r>
      <w:r w:rsidR="00822D9D">
        <w:rPr>
          <w:rFonts w:cs="Arial"/>
          <w:b/>
          <w:bCs/>
          <w:color w:val="0000FF"/>
        </w:rPr>
        <w:t>5</w:t>
      </w:r>
      <w:r w:rsidR="009D287D">
        <w:rPr>
          <w:rFonts w:cs="Arial"/>
          <w:b/>
          <w:bCs/>
          <w:color w:val="0000FF"/>
        </w:rPr>
        <w:t>152</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0692" w14:paraId="388D1474" w14:textId="77777777" w:rsidTr="008E4B68">
        <w:tc>
          <w:tcPr>
            <w:tcW w:w="9641" w:type="dxa"/>
            <w:gridSpan w:val="9"/>
            <w:tcBorders>
              <w:top w:val="single" w:sz="4" w:space="0" w:color="auto"/>
              <w:left w:val="single" w:sz="4" w:space="0" w:color="auto"/>
              <w:right w:val="single" w:sz="4" w:space="0" w:color="auto"/>
            </w:tcBorders>
          </w:tcPr>
          <w:p w14:paraId="770C93C0" w14:textId="77777777" w:rsidR="00C20692" w:rsidRDefault="00C20692" w:rsidP="008E4B68">
            <w:pPr>
              <w:pStyle w:val="CRCoverPage"/>
              <w:spacing w:after="0"/>
              <w:jc w:val="right"/>
              <w:rPr>
                <w:i/>
                <w:noProof/>
              </w:rPr>
            </w:pPr>
            <w:r>
              <w:rPr>
                <w:i/>
                <w:noProof/>
                <w:sz w:val="14"/>
              </w:rPr>
              <w:t>CR-Form-v12.2</w:t>
            </w:r>
          </w:p>
        </w:tc>
      </w:tr>
      <w:tr w:rsidR="00C20692" w14:paraId="68F7BA34" w14:textId="77777777" w:rsidTr="008E4B68">
        <w:tc>
          <w:tcPr>
            <w:tcW w:w="9641" w:type="dxa"/>
            <w:gridSpan w:val="9"/>
            <w:tcBorders>
              <w:left w:val="single" w:sz="4" w:space="0" w:color="auto"/>
              <w:right w:val="single" w:sz="4" w:space="0" w:color="auto"/>
            </w:tcBorders>
          </w:tcPr>
          <w:p w14:paraId="1756689B" w14:textId="77777777" w:rsidR="00C20692" w:rsidRDefault="00C20692" w:rsidP="008E4B68">
            <w:pPr>
              <w:pStyle w:val="CRCoverPage"/>
              <w:spacing w:after="0"/>
              <w:jc w:val="center"/>
              <w:rPr>
                <w:noProof/>
              </w:rPr>
            </w:pPr>
            <w:r>
              <w:rPr>
                <w:b/>
                <w:noProof/>
                <w:sz w:val="32"/>
              </w:rPr>
              <w:t>CHANGE REQUEST</w:t>
            </w:r>
          </w:p>
        </w:tc>
      </w:tr>
      <w:tr w:rsidR="00C20692" w14:paraId="19B9143E" w14:textId="77777777" w:rsidTr="008E4B68">
        <w:tc>
          <w:tcPr>
            <w:tcW w:w="9641" w:type="dxa"/>
            <w:gridSpan w:val="9"/>
            <w:tcBorders>
              <w:left w:val="single" w:sz="4" w:space="0" w:color="auto"/>
              <w:right w:val="single" w:sz="4" w:space="0" w:color="auto"/>
            </w:tcBorders>
          </w:tcPr>
          <w:p w14:paraId="02AF4A11" w14:textId="77777777" w:rsidR="00C20692" w:rsidRDefault="00C20692" w:rsidP="008E4B68">
            <w:pPr>
              <w:pStyle w:val="CRCoverPage"/>
              <w:spacing w:after="0"/>
              <w:rPr>
                <w:noProof/>
                <w:sz w:val="8"/>
                <w:szCs w:val="8"/>
              </w:rPr>
            </w:pPr>
          </w:p>
        </w:tc>
      </w:tr>
      <w:tr w:rsidR="00C20692" w14:paraId="71DD3606" w14:textId="77777777" w:rsidTr="008E4B68">
        <w:tc>
          <w:tcPr>
            <w:tcW w:w="142" w:type="dxa"/>
            <w:tcBorders>
              <w:left w:val="single" w:sz="4" w:space="0" w:color="auto"/>
            </w:tcBorders>
          </w:tcPr>
          <w:p w14:paraId="6C4A4C7D" w14:textId="77777777" w:rsidR="00C20692" w:rsidRDefault="00C20692" w:rsidP="008E4B68">
            <w:pPr>
              <w:pStyle w:val="CRCoverPage"/>
              <w:spacing w:after="0"/>
              <w:jc w:val="right"/>
              <w:rPr>
                <w:noProof/>
              </w:rPr>
            </w:pPr>
          </w:p>
        </w:tc>
        <w:tc>
          <w:tcPr>
            <w:tcW w:w="1559" w:type="dxa"/>
            <w:shd w:val="pct30" w:color="FFFF00" w:fill="auto"/>
          </w:tcPr>
          <w:p w14:paraId="79655091" w14:textId="467371B7" w:rsidR="00C20692" w:rsidRPr="00410371" w:rsidRDefault="00C20692" w:rsidP="00954B62">
            <w:pPr>
              <w:pStyle w:val="CRCoverPage"/>
              <w:spacing w:after="0"/>
              <w:jc w:val="right"/>
              <w:rPr>
                <w:b/>
                <w:noProof/>
                <w:sz w:val="28"/>
              </w:rPr>
            </w:pPr>
            <w:r>
              <w:rPr>
                <w:b/>
                <w:noProof/>
                <w:sz w:val="28"/>
              </w:rPr>
              <w:t>29.5</w:t>
            </w:r>
            <w:r w:rsidR="008E1B09">
              <w:rPr>
                <w:b/>
                <w:noProof/>
                <w:sz w:val="28"/>
              </w:rPr>
              <w:t>2</w:t>
            </w:r>
            <w:r w:rsidR="00954B62">
              <w:rPr>
                <w:b/>
                <w:noProof/>
                <w:sz w:val="28"/>
              </w:rPr>
              <w:t>2</w:t>
            </w:r>
          </w:p>
        </w:tc>
        <w:tc>
          <w:tcPr>
            <w:tcW w:w="709" w:type="dxa"/>
          </w:tcPr>
          <w:p w14:paraId="3ED0BFF0" w14:textId="77777777" w:rsidR="00C20692" w:rsidRPr="003137F3" w:rsidRDefault="00C20692" w:rsidP="008E4B68">
            <w:pPr>
              <w:pStyle w:val="CRCoverPage"/>
              <w:spacing w:after="0"/>
              <w:jc w:val="center"/>
              <w:rPr>
                <w:b/>
                <w:noProof/>
                <w:sz w:val="28"/>
              </w:rPr>
            </w:pPr>
            <w:r>
              <w:rPr>
                <w:b/>
                <w:noProof/>
                <w:sz w:val="28"/>
              </w:rPr>
              <w:t>CR</w:t>
            </w:r>
          </w:p>
        </w:tc>
        <w:tc>
          <w:tcPr>
            <w:tcW w:w="1276" w:type="dxa"/>
            <w:shd w:val="pct30" w:color="FFFF00" w:fill="auto"/>
          </w:tcPr>
          <w:p w14:paraId="69603E5D" w14:textId="2B12B53B" w:rsidR="00C20692" w:rsidRPr="003137F3" w:rsidRDefault="00F5519C" w:rsidP="008E4B68">
            <w:pPr>
              <w:pStyle w:val="CRCoverPage"/>
              <w:spacing w:after="0"/>
              <w:rPr>
                <w:b/>
                <w:noProof/>
                <w:sz w:val="28"/>
                <w:lang w:eastAsia="zh-CN"/>
              </w:rPr>
            </w:pPr>
            <w:r>
              <w:rPr>
                <w:rFonts w:hint="eastAsia"/>
                <w:b/>
                <w:noProof/>
                <w:sz w:val="28"/>
                <w:lang w:eastAsia="zh-CN"/>
              </w:rPr>
              <w:t>1</w:t>
            </w:r>
            <w:r>
              <w:rPr>
                <w:b/>
                <w:noProof/>
                <w:sz w:val="28"/>
                <w:lang w:eastAsia="zh-CN"/>
              </w:rPr>
              <w:t>112</w:t>
            </w:r>
          </w:p>
        </w:tc>
        <w:tc>
          <w:tcPr>
            <w:tcW w:w="709" w:type="dxa"/>
          </w:tcPr>
          <w:p w14:paraId="2C45705F" w14:textId="77777777" w:rsidR="00C20692" w:rsidRDefault="00C20692" w:rsidP="008E4B68">
            <w:pPr>
              <w:pStyle w:val="CRCoverPage"/>
              <w:tabs>
                <w:tab w:val="right" w:pos="625"/>
              </w:tabs>
              <w:spacing w:after="0"/>
              <w:jc w:val="center"/>
              <w:rPr>
                <w:noProof/>
              </w:rPr>
            </w:pPr>
            <w:r>
              <w:rPr>
                <w:b/>
                <w:bCs/>
                <w:noProof/>
                <w:sz w:val="28"/>
              </w:rPr>
              <w:t>rev</w:t>
            </w:r>
          </w:p>
        </w:tc>
        <w:tc>
          <w:tcPr>
            <w:tcW w:w="992" w:type="dxa"/>
            <w:shd w:val="pct30" w:color="FFFF00" w:fill="auto"/>
          </w:tcPr>
          <w:p w14:paraId="7EF4A647" w14:textId="61657AFB" w:rsidR="00C20692" w:rsidRPr="00410371" w:rsidRDefault="009D287D" w:rsidP="008E4B68">
            <w:pPr>
              <w:pStyle w:val="CRCoverPage"/>
              <w:spacing w:after="0"/>
              <w:jc w:val="center"/>
              <w:rPr>
                <w:b/>
                <w:noProof/>
                <w:lang w:eastAsia="zh-CN"/>
              </w:rPr>
            </w:pPr>
            <w:r>
              <w:rPr>
                <w:b/>
                <w:noProof/>
                <w:sz w:val="28"/>
                <w:lang w:eastAsia="zh-CN"/>
              </w:rPr>
              <w:t>1</w:t>
            </w:r>
          </w:p>
        </w:tc>
        <w:tc>
          <w:tcPr>
            <w:tcW w:w="2410" w:type="dxa"/>
          </w:tcPr>
          <w:p w14:paraId="0A9BF3B9" w14:textId="77777777" w:rsidR="00C20692" w:rsidRDefault="00C20692" w:rsidP="008E4B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E1B27D" w14:textId="4702FB04" w:rsidR="00C20692" w:rsidRPr="00410371" w:rsidRDefault="00C20692" w:rsidP="00C23865">
            <w:pPr>
              <w:pStyle w:val="CRCoverPage"/>
              <w:spacing w:after="0"/>
              <w:jc w:val="center"/>
              <w:rPr>
                <w:noProof/>
                <w:sz w:val="28"/>
              </w:rPr>
            </w:pPr>
            <w:r>
              <w:rPr>
                <w:b/>
                <w:noProof/>
                <w:sz w:val="28"/>
              </w:rPr>
              <w:t>18.</w:t>
            </w:r>
            <w:r w:rsidR="00C23865">
              <w:rPr>
                <w:b/>
                <w:noProof/>
                <w:sz w:val="28"/>
              </w:rPr>
              <w:t>3</w:t>
            </w:r>
            <w:r>
              <w:rPr>
                <w:b/>
                <w:noProof/>
                <w:sz w:val="28"/>
              </w:rPr>
              <w:t>.0</w:t>
            </w:r>
          </w:p>
        </w:tc>
        <w:tc>
          <w:tcPr>
            <w:tcW w:w="143" w:type="dxa"/>
            <w:tcBorders>
              <w:right w:val="single" w:sz="4" w:space="0" w:color="auto"/>
            </w:tcBorders>
          </w:tcPr>
          <w:p w14:paraId="3C891451" w14:textId="77777777" w:rsidR="00C20692" w:rsidRDefault="00C20692" w:rsidP="008E4B68">
            <w:pPr>
              <w:pStyle w:val="CRCoverPage"/>
              <w:spacing w:after="0"/>
              <w:rPr>
                <w:noProof/>
              </w:rPr>
            </w:pPr>
          </w:p>
        </w:tc>
      </w:tr>
      <w:tr w:rsidR="00C20692" w14:paraId="7E35F3A9" w14:textId="77777777" w:rsidTr="008E4B68">
        <w:tc>
          <w:tcPr>
            <w:tcW w:w="9641" w:type="dxa"/>
            <w:gridSpan w:val="9"/>
            <w:tcBorders>
              <w:left w:val="single" w:sz="4" w:space="0" w:color="auto"/>
              <w:right w:val="single" w:sz="4" w:space="0" w:color="auto"/>
            </w:tcBorders>
          </w:tcPr>
          <w:p w14:paraId="4E6E72C6" w14:textId="77777777" w:rsidR="00C20692" w:rsidRDefault="00C20692" w:rsidP="008E4B68">
            <w:pPr>
              <w:pStyle w:val="CRCoverPage"/>
              <w:spacing w:after="0"/>
              <w:rPr>
                <w:noProof/>
              </w:rPr>
            </w:pPr>
          </w:p>
        </w:tc>
      </w:tr>
      <w:tr w:rsidR="00C20692" w14:paraId="637AC203" w14:textId="77777777" w:rsidTr="008E4B68">
        <w:tc>
          <w:tcPr>
            <w:tcW w:w="9641" w:type="dxa"/>
            <w:gridSpan w:val="9"/>
            <w:tcBorders>
              <w:top w:val="single" w:sz="4" w:space="0" w:color="auto"/>
            </w:tcBorders>
          </w:tcPr>
          <w:p w14:paraId="76D1A383" w14:textId="77777777" w:rsidR="00C20692" w:rsidRPr="00F25D98" w:rsidRDefault="00C20692" w:rsidP="008E4B68">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w:t>
              </w:r>
              <w:bookmarkStart w:id="1" w:name="_GoBack"/>
              <w:bookmarkEnd w:id="1"/>
              <w:r>
                <w:rPr>
                  <w:rStyle w:val="ad"/>
                  <w:rFonts w:cs="Arial"/>
                  <w:i/>
                  <w:noProof/>
                </w:rPr>
                <w:t>quests</w:t>
              </w:r>
            </w:hyperlink>
            <w:r w:rsidRPr="00F25D98">
              <w:rPr>
                <w:rFonts w:cs="Arial"/>
                <w:i/>
                <w:noProof/>
              </w:rPr>
              <w:t>.</w:t>
            </w:r>
          </w:p>
        </w:tc>
      </w:tr>
      <w:tr w:rsidR="00C20692" w14:paraId="6630C45E" w14:textId="77777777" w:rsidTr="008E4B68">
        <w:tc>
          <w:tcPr>
            <w:tcW w:w="9641" w:type="dxa"/>
            <w:gridSpan w:val="9"/>
          </w:tcPr>
          <w:p w14:paraId="7771DCCE" w14:textId="77777777" w:rsidR="00C20692" w:rsidRDefault="00C20692" w:rsidP="008E4B68">
            <w:pPr>
              <w:pStyle w:val="CRCoverPage"/>
              <w:spacing w:after="0"/>
              <w:rPr>
                <w:noProof/>
                <w:sz w:val="8"/>
                <w:szCs w:val="8"/>
              </w:rPr>
            </w:pPr>
          </w:p>
        </w:tc>
      </w:tr>
    </w:tbl>
    <w:p w14:paraId="77EA3BF6" w14:textId="77777777" w:rsidR="00C20692" w:rsidRDefault="00C20692" w:rsidP="00C2069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0692" w14:paraId="7F66FF72" w14:textId="77777777" w:rsidTr="008E4B68">
        <w:tc>
          <w:tcPr>
            <w:tcW w:w="2835" w:type="dxa"/>
          </w:tcPr>
          <w:p w14:paraId="700B4932" w14:textId="77777777" w:rsidR="00C20692" w:rsidRDefault="00C20692" w:rsidP="008E4B68">
            <w:pPr>
              <w:pStyle w:val="CRCoverPage"/>
              <w:tabs>
                <w:tab w:val="right" w:pos="2751"/>
              </w:tabs>
              <w:spacing w:after="0"/>
              <w:rPr>
                <w:b/>
                <w:i/>
                <w:noProof/>
              </w:rPr>
            </w:pPr>
            <w:r>
              <w:rPr>
                <w:b/>
                <w:i/>
                <w:noProof/>
              </w:rPr>
              <w:t>Proposed change affects:</w:t>
            </w:r>
          </w:p>
        </w:tc>
        <w:tc>
          <w:tcPr>
            <w:tcW w:w="1418" w:type="dxa"/>
          </w:tcPr>
          <w:p w14:paraId="7C03F4AD" w14:textId="77777777" w:rsidR="00C20692" w:rsidRDefault="00C20692" w:rsidP="008E4B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CE983E" w14:textId="77777777" w:rsidR="00C20692" w:rsidRDefault="00C20692" w:rsidP="008E4B68">
            <w:pPr>
              <w:pStyle w:val="CRCoverPage"/>
              <w:spacing w:after="0"/>
              <w:jc w:val="center"/>
              <w:rPr>
                <w:b/>
                <w:caps/>
                <w:noProof/>
              </w:rPr>
            </w:pPr>
          </w:p>
        </w:tc>
        <w:tc>
          <w:tcPr>
            <w:tcW w:w="709" w:type="dxa"/>
            <w:tcBorders>
              <w:left w:val="single" w:sz="4" w:space="0" w:color="auto"/>
            </w:tcBorders>
          </w:tcPr>
          <w:p w14:paraId="16B3650F" w14:textId="77777777" w:rsidR="00C20692" w:rsidRDefault="00C20692" w:rsidP="008E4B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389E74" w14:textId="77777777" w:rsidR="00C20692" w:rsidRDefault="00C20692" w:rsidP="008E4B68">
            <w:pPr>
              <w:pStyle w:val="CRCoverPage"/>
              <w:spacing w:after="0"/>
              <w:jc w:val="center"/>
              <w:rPr>
                <w:b/>
                <w:caps/>
                <w:noProof/>
              </w:rPr>
            </w:pPr>
          </w:p>
        </w:tc>
        <w:tc>
          <w:tcPr>
            <w:tcW w:w="2126" w:type="dxa"/>
          </w:tcPr>
          <w:p w14:paraId="4623B636" w14:textId="77777777" w:rsidR="00C20692" w:rsidRDefault="00C20692" w:rsidP="008E4B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120903" w14:textId="77777777" w:rsidR="00C20692" w:rsidRDefault="00C20692" w:rsidP="008E4B68">
            <w:pPr>
              <w:pStyle w:val="CRCoverPage"/>
              <w:spacing w:after="0"/>
              <w:jc w:val="center"/>
              <w:rPr>
                <w:b/>
                <w:caps/>
                <w:noProof/>
              </w:rPr>
            </w:pPr>
          </w:p>
        </w:tc>
        <w:tc>
          <w:tcPr>
            <w:tcW w:w="1418" w:type="dxa"/>
            <w:tcBorders>
              <w:left w:val="nil"/>
            </w:tcBorders>
          </w:tcPr>
          <w:p w14:paraId="45F0984C" w14:textId="77777777" w:rsidR="00C20692" w:rsidRDefault="00C20692" w:rsidP="008E4B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0F7E24" w14:textId="77777777" w:rsidR="00C20692" w:rsidRDefault="00C20692" w:rsidP="008E4B68">
            <w:pPr>
              <w:pStyle w:val="CRCoverPage"/>
              <w:spacing w:after="0"/>
              <w:jc w:val="center"/>
              <w:rPr>
                <w:b/>
                <w:bCs/>
                <w:caps/>
                <w:noProof/>
              </w:rPr>
            </w:pPr>
            <w:r w:rsidRPr="00120C93">
              <w:rPr>
                <w:b/>
                <w:bCs/>
                <w:caps/>
                <w:noProof/>
              </w:rPr>
              <w:t>X</w:t>
            </w:r>
          </w:p>
        </w:tc>
      </w:tr>
    </w:tbl>
    <w:p w14:paraId="2D62A67C" w14:textId="77777777" w:rsidR="00C20692" w:rsidRDefault="00C20692" w:rsidP="00C2069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20692" w14:paraId="6FF8ED42" w14:textId="77777777" w:rsidTr="008E4B68">
        <w:tc>
          <w:tcPr>
            <w:tcW w:w="9640" w:type="dxa"/>
            <w:gridSpan w:val="11"/>
          </w:tcPr>
          <w:p w14:paraId="3C99B671" w14:textId="77777777" w:rsidR="00C20692" w:rsidRDefault="00C20692" w:rsidP="008E4B68">
            <w:pPr>
              <w:pStyle w:val="CRCoverPage"/>
              <w:spacing w:after="0"/>
              <w:rPr>
                <w:noProof/>
                <w:sz w:val="8"/>
                <w:szCs w:val="8"/>
              </w:rPr>
            </w:pPr>
          </w:p>
        </w:tc>
      </w:tr>
      <w:tr w:rsidR="00C20692" w14:paraId="10B15F2A" w14:textId="77777777" w:rsidTr="008E4B68">
        <w:tc>
          <w:tcPr>
            <w:tcW w:w="1843" w:type="dxa"/>
            <w:tcBorders>
              <w:top w:val="single" w:sz="4" w:space="0" w:color="auto"/>
              <w:left w:val="single" w:sz="4" w:space="0" w:color="auto"/>
            </w:tcBorders>
          </w:tcPr>
          <w:p w14:paraId="3BB2DF82" w14:textId="77777777" w:rsidR="00C20692" w:rsidRDefault="00C20692" w:rsidP="008E4B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3552AB" w14:textId="5159B497" w:rsidR="00C20692" w:rsidRDefault="00B80D6F" w:rsidP="008E4B68">
            <w:pPr>
              <w:pStyle w:val="CRCoverPage"/>
              <w:spacing w:after="0"/>
              <w:ind w:left="100"/>
              <w:rPr>
                <w:noProof/>
                <w:lang w:eastAsia="zh-CN"/>
              </w:rPr>
            </w:pPr>
            <w:r w:rsidRPr="00B80D6F">
              <w:rPr>
                <w:noProof/>
                <w:lang w:eastAsia="zh-CN"/>
              </w:rPr>
              <w:t>Support of Consolidated Data Rate for</w:t>
            </w:r>
            <w:r w:rsidR="00DD5FFD">
              <w:rPr>
                <w:noProof/>
                <w:lang w:eastAsia="zh-CN"/>
              </w:rPr>
              <w:t xml:space="preserve"> </w:t>
            </w:r>
            <w:r w:rsidRPr="00B80D6F">
              <w:rPr>
                <w:noProof/>
                <w:lang w:eastAsia="zh-CN"/>
              </w:rPr>
              <w:t>Multi-member AF session</w:t>
            </w:r>
          </w:p>
        </w:tc>
      </w:tr>
      <w:tr w:rsidR="00C20692" w14:paraId="5FB37902" w14:textId="77777777" w:rsidTr="008E4B68">
        <w:tc>
          <w:tcPr>
            <w:tcW w:w="1843" w:type="dxa"/>
            <w:tcBorders>
              <w:left w:val="single" w:sz="4" w:space="0" w:color="auto"/>
            </w:tcBorders>
          </w:tcPr>
          <w:p w14:paraId="7F9C7717" w14:textId="77777777" w:rsidR="00C20692" w:rsidRDefault="00C20692" w:rsidP="008E4B68">
            <w:pPr>
              <w:pStyle w:val="CRCoverPage"/>
              <w:spacing w:after="0"/>
              <w:rPr>
                <w:b/>
                <w:i/>
                <w:noProof/>
                <w:sz w:val="8"/>
                <w:szCs w:val="8"/>
              </w:rPr>
            </w:pPr>
          </w:p>
        </w:tc>
        <w:tc>
          <w:tcPr>
            <w:tcW w:w="7797" w:type="dxa"/>
            <w:gridSpan w:val="10"/>
            <w:tcBorders>
              <w:right w:val="single" w:sz="4" w:space="0" w:color="auto"/>
            </w:tcBorders>
          </w:tcPr>
          <w:p w14:paraId="3091AD56" w14:textId="77777777" w:rsidR="00C20692" w:rsidRDefault="00C20692" w:rsidP="008E4B68">
            <w:pPr>
              <w:pStyle w:val="CRCoverPage"/>
              <w:spacing w:after="0"/>
              <w:rPr>
                <w:noProof/>
                <w:sz w:val="8"/>
                <w:szCs w:val="8"/>
              </w:rPr>
            </w:pPr>
          </w:p>
        </w:tc>
      </w:tr>
      <w:tr w:rsidR="00C20692" w14:paraId="31950357" w14:textId="77777777" w:rsidTr="008E4B68">
        <w:tc>
          <w:tcPr>
            <w:tcW w:w="1843" w:type="dxa"/>
            <w:tcBorders>
              <w:left w:val="single" w:sz="4" w:space="0" w:color="auto"/>
            </w:tcBorders>
          </w:tcPr>
          <w:p w14:paraId="0336277C" w14:textId="77777777" w:rsidR="00C20692" w:rsidRDefault="00C20692" w:rsidP="008E4B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9566C9" w14:textId="42DC027C" w:rsidR="00C20692" w:rsidRDefault="00C20692" w:rsidP="0001254B">
            <w:pPr>
              <w:pStyle w:val="CRCoverPage"/>
              <w:spacing w:after="0"/>
              <w:ind w:left="100"/>
              <w:rPr>
                <w:noProof/>
              </w:rPr>
            </w:pPr>
            <w:r>
              <w:t>Huawei</w:t>
            </w:r>
            <w:r w:rsidR="000F07B2">
              <w:t xml:space="preserve">, </w:t>
            </w:r>
            <w:fldSimple w:instr=" DOCPROPERTY  SourceIfWg  \* MERGEFORMAT ">
              <w:fldSimple w:instr=" DOCPROPERTY  SourceIfWg  \* MERGEFORMAT ">
                <w:r w:rsidR="000F07B2" w:rsidRPr="00D916C1">
                  <w:t>Nokia, Nokia Shanghai Bell</w:t>
                </w:r>
              </w:fldSimple>
            </w:fldSimple>
            <w:r w:rsidR="0005581A">
              <w:t>,</w:t>
            </w:r>
            <w:r w:rsidR="0005581A" w:rsidRPr="0005581A">
              <w:t xml:space="preserve"> Samsung</w:t>
            </w:r>
            <w:r w:rsidR="00671EAF">
              <w:t>, Ericsson</w:t>
            </w:r>
          </w:p>
        </w:tc>
      </w:tr>
      <w:tr w:rsidR="00C20692" w14:paraId="563480CD" w14:textId="77777777" w:rsidTr="008E4B68">
        <w:tc>
          <w:tcPr>
            <w:tcW w:w="1843" w:type="dxa"/>
            <w:tcBorders>
              <w:left w:val="single" w:sz="4" w:space="0" w:color="auto"/>
            </w:tcBorders>
          </w:tcPr>
          <w:p w14:paraId="3CADF4AD" w14:textId="77777777" w:rsidR="00C20692" w:rsidRDefault="00C20692" w:rsidP="008E4B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90630A" w14:textId="77777777" w:rsidR="00C20692" w:rsidRDefault="00C20692" w:rsidP="008E4B68">
            <w:pPr>
              <w:pStyle w:val="CRCoverPage"/>
              <w:spacing w:after="0"/>
              <w:ind w:left="100"/>
              <w:rPr>
                <w:noProof/>
              </w:rPr>
            </w:pPr>
            <w:r>
              <w:t>CT3</w:t>
            </w:r>
          </w:p>
        </w:tc>
      </w:tr>
      <w:tr w:rsidR="00C20692" w14:paraId="331268C0" w14:textId="77777777" w:rsidTr="008E4B68">
        <w:tc>
          <w:tcPr>
            <w:tcW w:w="1843" w:type="dxa"/>
            <w:tcBorders>
              <w:left w:val="single" w:sz="4" w:space="0" w:color="auto"/>
            </w:tcBorders>
          </w:tcPr>
          <w:p w14:paraId="373E1037" w14:textId="77777777" w:rsidR="00C20692" w:rsidRDefault="00C20692" w:rsidP="008E4B68">
            <w:pPr>
              <w:pStyle w:val="CRCoverPage"/>
              <w:spacing w:after="0"/>
              <w:rPr>
                <w:b/>
                <w:i/>
                <w:noProof/>
                <w:sz w:val="8"/>
                <w:szCs w:val="8"/>
              </w:rPr>
            </w:pPr>
          </w:p>
        </w:tc>
        <w:tc>
          <w:tcPr>
            <w:tcW w:w="7797" w:type="dxa"/>
            <w:gridSpan w:val="10"/>
            <w:tcBorders>
              <w:right w:val="single" w:sz="4" w:space="0" w:color="auto"/>
            </w:tcBorders>
          </w:tcPr>
          <w:p w14:paraId="6300DC5B" w14:textId="77777777" w:rsidR="00C20692" w:rsidRDefault="00C20692" w:rsidP="008E4B68">
            <w:pPr>
              <w:pStyle w:val="CRCoverPage"/>
              <w:spacing w:after="0"/>
              <w:rPr>
                <w:noProof/>
                <w:sz w:val="8"/>
                <w:szCs w:val="8"/>
              </w:rPr>
            </w:pPr>
          </w:p>
        </w:tc>
      </w:tr>
      <w:tr w:rsidR="00C20692" w14:paraId="4BBE5A0D" w14:textId="77777777" w:rsidTr="008E4B68">
        <w:tc>
          <w:tcPr>
            <w:tcW w:w="1843" w:type="dxa"/>
            <w:tcBorders>
              <w:left w:val="single" w:sz="4" w:space="0" w:color="auto"/>
            </w:tcBorders>
          </w:tcPr>
          <w:p w14:paraId="6449517C" w14:textId="77777777" w:rsidR="00C20692" w:rsidRDefault="00C20692" w:rsidP="008E4B68">
            <w:pPr>
              <w:pStyle w:val="CRCoverPage"/>
              <w:tabs>
                <w:tab w:val="right" w:pos="1759"/>
              </w:tabs>
              <w:spacing w:after="0"/>
              <w:rPr>
                <w:b/>
                <w:i/>
                <w:noProof/>
              </w:rPr>
            </w:pPr>
            <w:r>
              <w:rPr>
                <w:b/>
                <w:i/>
                <w:noProof/>
              </w:rPr>
              <w:t>Work item code:</w:t>
            </w:r>
          </w:p>
        </w:tc>
        <w:tc>
          <w:tcPr>
            <w:tcW w:w="3686" w:type="dxa"/>
            <w:gridSpan w:val="5"/>
            <w:shd w:val="pct30" w:color="FFFF00" w:fill="auto"/>
          </w:tcPr>
          <w:p w14:paraId="6BC7E3AD" w14:textId="6157597B" w:rsidR="00C20692" w:rsidRDefault="00540A5D" w:rsidP="007E4759">
            <w:pPr>
              <w:pStyle w:val="CRCoverPage"/>
              <w:spacing w:after="0"/>
              <w:ind w:left="100"/>
              <w:rPr>
                <w:noProof/>
                <w:lang w:eastAsia="zh-CN"/>
              </w:rPr>
            </w:pPr>
            <w:proofErr w:type="spellStart"/>
            <w:r>
              <w:t>AIML</w:t>
            </w:r>
            <w:r w:rsidR="007E4759">
              <w:t>s</w:t>
            </w:r>
            <w:r>
              <w:t>ys</w:t>
            </w:r>
            <w:proofErr w:type="spellEnd"/>
          </w:p>
        </w:tc>
        <w:tc>
          <w:tcPr>
            <w:tcW w:w="567" w:type="dxa"/>
            <w:tcBorders>
              <w:left w:val="nil"/>
            </w:tcBorders>
          </w:tcPr>
          <w:p w14:paraId="6E7657AF" w14:textId="77777777" w:rsidR="00C20692" w:rsidRDefault="00C20692" w:rsidP="008E4B68">
            <w:pPr>
              <w:pStyle w:val="CRCoverPage"/>
              <w:spacing w:after="0"/>
              <w:ind w:right="100"/>
              <w:rPr>
                <w:noProof/>
              </w:rPr>
            </w:pPr>
          </w:p>
        </w:tc>
        <w:tc>
          <w:tcPr>
            <w:tcW w:w="1417" w:type="dxa"/>
            <w:gridSpan w:val="3"/>
            <w:tcBorders>
              <w:left w:val="nil"/>
            </w:tcBorders>
          </w:tcPr>
          <w:p w14:paraId="4D0ECDE2" w14:textId="77777777" w:rsidR="00C20692" w:rsidRDefault="00C20692" w:rsidP="008E4B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FD33F0" w14:textId="4D88B985" w:rsidR="00C20692" w:rsidRDefault="00C20692" w:rsidP="00CB01C2">
            <w:pPr>
              <w:pStyle w:val="CRCoverPage"/>
              <w:spacing w:after="0"/>
              <w:ind w:left="100"/>
              <w:rPr>
                <w:noProof/>
              </w:rPr>
            </w:pPr>
            <w:r>
              <w:rPr>
                <w:noProof/>
              </w:rPr>
              <w:t>2023-</w:t>
            </w:r>
            <w:r w:rsidR="00161636">
              <w:rPr>
                <w:noProof/>
              </w:rPr>
              <w:t>1</w:t>
            </w:r>
            <w:r>
              <w:rPr>
                <w:noProof/>
              </w:rPr>
              <w:t>0-</w:t>
            </w:r>
            <w:r w:rsidR="00CB01C2">
              <w:rPr>
                <w:noProof/>
              </w:rPr>
              <w:t>2</w:t>
            </w:r>
            <w:r w:rsidR="00161636">
              <w:rPr>
                <w:noProof/>
              </w:rPr>
              <w:t>6</w:t>
            </w:r>
          </w:p>
        </w:tc>
      </w:tr>
      <w:tr w:rsidR="00C20692" w14:paraId="03C2952E" w14:textId="77777777" w:rsidTr="008E4B68">
        <w:tc>
          <w:tcPr>
            <w:tcW w:w="1843" w:type="dxa"/>
            <w:tcBorders>
              <w:left w:val="single" w:sz="4" w:space="0" w:color="auto"/>
            </w:tcBorders>
          </w:tcPr>
          <w:p w14:paraId="609172B9" w14:textId="77777777" w:rsidR="00C20692" w:rsidRDefault="00C20692" w:rsidP="008E4B68">
            <w:pPr>
              <w:pStyle w:val="CRCoverPage"/>
              <w:spacing w:after="0"/>
              <w:rPr>
                <w:b/>
                <w:i/>
                <w:noProof/>
                <w:sz w:val="8"/>
                <w:szCs w:val="8"/>
              </w:rPr>
            </w:pPr>
          </w:p>
        </w:tc>
        <w:tc>
          <w:tcPr>
            <w:tcW w:w="1986" w:type="dxa"/>
            <w:gridSpan w:val="4"/>
          </w:tcPr>
          <w:p w14:paraId="46EB006B" w14:textId="77777777" w:rsidR="00C20692" w:rsidRDefault="00C20692" w:rsidP="008E4B68">
            <w:pPr>
              <w:pStyle w:val="CRCoverPage"/>
              <w:spacing w:after="0"/>
              <w:rPr>
                <w:noProof/>
                <w:sz w:val="8"/>
                <w:szCs w:val="8"/>
              </w:rPr>
            </w:pPr>
          </w:p>
        </w:tc>
        <w:tc>
          <w:tcPr>
            <w:tcW w:w="2267" w:type="dxa"/>
            <w:gridSpan w:val="2"/>
          </w:tcPr>
          <w:p w14:paraId="407BE136" w14:textId="77777777" w:rsidR="00C20692" w:rsidRDefault="00C20692" w:rsidP="008E4B68">
            <w:pPr>
              <w:pStyle w:val="CRCoverPage"/>
              <w:spacing w:after="0"/>
              <w:rPr>
                <w:noProof/>
                <w:sz w:val="8"/>
                <w:szCs w:val="8"/>
              </w:rPr>
            </w:pPr>
          </w:p>
        </w:tc>
        <w:tc>
          <w:tcPr>
            <w:tcW w:w="1417" w:type="dxa"/>
            <w:gridSpan w:val="3"/>
          </w:tcPr>
          <w:p w14:paraId="6B7BB460" w14:textId="77777777" w:rsidR="00C20692" w:rsidRDefault="00C20692" w:rsidP="008E4B68">
            <w:pPr>
              <w:pStyle w:val="CRCoverPage"/>
              <w:spacing w:after="0"/>
              <w:rPr>
                <w:noProof/>
                <w:sz w:val="8"/>
                <w:szCs w:val="8"/>
              </w:rPr>
            </w:pPr>
          </w:p>
        </w:tc>
        <w:tc>
          <w:tcPr>
            <w:tcW w:w="2127" w:type="dxa"/>
            <w:tcBorders>
              <w:right w:val="single" w:sz="4" w:space="0" w:color="auto"/>
            </w:tcBorders>
          </w:tcPr>
          <w:p w14:paraId="03C3A5F7" w14:textId="77777777" w:rsidR="00C20692" w:rsidRDefault="00C20692" w:rsidP="008E4B68">
            <w:pPr>
              <w:pStyle w:val="CRCoverPage"/>
              <w:spacing w:after="0"/>
              <w:rPr>
                <w:noProof/>
                <w:sz w:val="8"/>
                <w:szCs w:val="8"/>
              </w:rPr>
            </w:pPr>
          </w:p>
        </w:tc>
      </w:tr>
      <w:tr w:rsidR="00C20692" w14:paraId="3372DE31" w14:textId="77777777" w:rsidTr="008E4B68">
        <w:trPr>
          <w:cantSplit/>
        </w:trPr>
        <w:tc>
          <w:tcPr>
            <w:tcW w:w="1843" w:type="dxa"/>
            <w:tcBorders>
              <w:left w:val="single" w:sz="4" w:space="0" w:color="auto"/>
            </w:tcBorders>
          </w:tcPr>
          <w:p w14:paraId="5AE1ABC6" w14:textId="77777777" w:rsidR="00C20692" w:rsidRDefault="00C20692" w:rsidP="008E4B68">
            <w:pPr>
              <w:pStyle w:val="CRCoverPage"/>
              <w:tabs>
                <w:tab w:val="right" w:pos="1759"/>
              </w:tabs>
              <w:spacing w:after="0"/>
              <w:rPr>
                <w:b/>
                <w:i/>
                <w:noProof/>
              </w:rPr>
            </w:pPr>
            <w:r>
              <w:rPr>
                <w:b/>
                <w:i/>
                <w:noProof/>
              </w:rPr>
              <w:t>Category:</w:t>
            </w:r>
          </w:p>
        </w:tc>
        <w:tc>
          <w:tcPr>
            <w:tcW w:w="851" w:type="dxa"/>
            <w:shd w:val="pct30" w:color="FFFF00" w:fill="auto"/>
          </w:tcPr>
          <w:p w14:paraId="1E87AF43" w14:textId="1DDEBDBD" w:rsidR="00C20692" w:rsidRDefault="0013139F" w:rsidP="008E4B68">
            <w:pPr>
              <w:pStyle w:val="CRCoverPage"/>
              <w:spacing w:after="0"/>
              <w:ind w:left="100" w:right="-609"/>
              <w:rPr>
                <w:b/>
                <w:noProof/>
              </w:rPr>
            </w:pPr>
            <w:r>
              <w:rPr>
                <w:b/>
                <w:noProof/>
              </w:rPr>
              <w:t>B</w:t>
            </w:r>
          </w:p>
        </w:tc>
        <w:tc>
          <w:tcPr>
            <w:tcW w:w="3402" w:type="dxa"/>
            <w:gridSpan w:val="5"/>
            <w:tcBorders>
              <w:left w:val="nil"/>
            </w:tcBorders>
          </w:tcPr>
          <w:p w14:paraId="565B5922" w14:textId="77777777" w:rsidR="00C20692" w:rsidRDefault="00C20692" w:rsidP="008E4B68">
            <w:pPr>
              <w:pStyle w:val="CRCoverPage"/>
              <w:spacing w:after="0"/>
              <w:rPr>
                <w:noProof/>
              </w:rPr>
            </w:pPr>
          </w:p>
        </w:tc>
        <w:tc>
          <w:tcPr>
            <w:tcW w:w="1417" w:type="dxa"/>
            <w:gridSpan w:val="3"/>
            <w:tcBorders>
              <w:left w:val="nil"/>
            </w:tcBorders>
          </w:tcPr>
          <w:p w14:paraId="0977453F" w14:textId="77777777" w:rsidR="00C20692" w:rsidRDefault="00C20692" w:rsidP="008E4B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A837D6" w14:textId="77777777" w:rsidR="00C20692" w:rsidRDefault="00C20692" w:rsidP="008E4B68">
            <w:pPr>
              <w:pStyle w:val="CRCoverPage"/>
              <w:spacing w:after="0"/>
              <w:ind w:left="100"/>
              <w:rPr>
                <w:noProof/>
              </w:rPr>
            </w:pPr>
            <w:r>
              <w:rPr>
                <w:noProof/>
              </w:rPr>
              <w:t>Rel-18</w:t>
            </w:r>
          </w:p>
        </w:tc>
      </w:tr>
      <w:tr w:rsidR="00C20692" w14:paraId="4199936D" w14:textId="77777777" w:rsidTr="008E4B68">
        <w:tc>
          <w:tcPr>
            <w:tcW w:w="1843" w:type="dxa"/>
            <w:tcBorders>
              <w:left w:val="single" w:sz="4" w:space="0" w:color="auto"/>
              <w:bottom w:val="single" w:sz="4" w:space="0" w:color="auto"/>
            </w:tcBorders>
          </w:tcPr>
          <w:p w14:paraId="58C2C249" w14:textId="77777777" w:rsidR="00C20692" w:rsidRDefault="00C20692" w:rsidP="008E4B68">
            <w:pPr>
              <w:pStyle w:val="CRCoverPage"/>
              <w:spacing w:after="0"/>
              <w:rPr>
                <w:b/>
                <w:i/>
                <w:noProof/>
              </w:rPr>
            </w:pPr>
          </w:p>
        </w:tc>
        <w:tc>
          <w:tcPr>
            <w:tcW w:w="4677" w:type="dxa"/>
            <w:gridSpan w:val="8"/>
            <w:tcBorders>
              <w:bottom w:val="single" w:sz="4" w:space="0" w:color="auto"/>
            </w:tcBorders>
          </w:tcPr>
          <w:p w14:paraId="42A4451C" w14:textId="77777777" w:rsidR="00C20692" w:rsidRDefault="00C20692" w:rsidP="008E4B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FC0DCD" w14:textId="77777777" w:rsidR="00C20692" w:rsidRDefault="00C20692" w:rsidP="008E4B68">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AAA4805" w14:textId="77777777" w:rsidR="00C20692" w:rsidRPr="007C2097" w:rsidRDefault="00C20692" w:rsidP="008E4B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20692" w14:paraId="4803F6C6" w14:textId="77777777" w:rsidTr="008E4B68">
        <w:tc>
          <w:tcPr>
            <w:tcW w:w="1843" w:type="dxa"/>
          </w:tcPr>
          <w:p w14:paraId="3BB98B7F" w14:textId="77777777" w:rsidR="00C20692" w:rsidRDefault="00C20692" w:rsidP="008E4B68">
            <w:pPr>
              <w:pStyle w:val="CRCoverPage"/>
              <w:spacing w:after="0"/>
              <w:rPr>
                <w:b/>
                <w:i/>
                <w:noProof/>
                <w:sz w:val="8"/>
                <w:szCs w:val="8"/>
              </w:rPr>
            </w:pPr>
          </w:p>
        </w:tc>
        <w:tc>
          <w:tcPr>
            <w:tcW w:w="7797" w:type="dxa"/>
            <w:gridSpan w:val="10"/>
          </w:tcPr>
          <w:p w14:paraId="58296B3D" w14:textId="77777777" w:rsidR="00C20692" w:rsidRDefault="00C20692" w:rsidP="008E4B68">
            <w:pPr>
              <w:pStyle w:val="CRCoverPage"/>
              <w:spacing w:after="0"/>
              <w:rPr>
                <w:noProof/>
                <w:sz w:val="8"/>
                <w:szCs w:val="8"/>
              </w:rPr>
            </w:pPr>
          </w:p>
        </w:tc>
      </w:tr>
      <w:tr w:rsidR="004417A5" w14:paraId="5874525A" w14:textId="77777777" w:rsidTr="008E4B68">
        <w:tc>
          <w:tcPr>
            <w:tcW w:w="2694" w:type="dxa"/>
            <w:gridSpan w:val="2"/>
            <w:tcBorders>
              <w:top w:val="single" w:sz="4" w:space="0" w:color="auto"/>
              <w:left w:val="single" w:sz="4" w:space="0" w:color="auto"/>
            </w:tcBorders>
          </w:tcPr>
          <w:p w14:paraId="5B1EEE2F" w14:textId="77777777" w:rsidR="004417A5" w:rsidRDefault="004417A5" w:rsidP="004417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A45C43" w14:textId="608BCED8" w:rsidR="004417A5" w:rsidRPr="007C4BC1" w:rsidRDefault="004417A5" w:rsidP="004417A5">
            <w:pPr>
              <w:pStyle w:val="CRCoverPage"/>
              <w:spacing w:after="0"/>
              <w:ind w:left="100"/>
              <w:rPr>
                <w:noProof/>
                <w:lang w:eastAsia="zh-CN"/>
              </w:rPr>
            </w:pPr>
            <w:r>
              <w:rPr>
                <w:noProof/>
                <w:lang w:eastAsia="zh-CN"/>
              </w:rPr>
              <w:t xml:space="preserve">As indicated in </w:t>
            </w:r>
            <w:r w:rsidR="00671EAF" w:rsidRPr="00671EAF">
              <w:rPr>
                <w:noProof/>
                <w:lang w:eastAsia="zh-CN"/>
              </w:rPr>
              <w:t>TS 23.502 clause 4.15.6.13, 5.2.6.9.2</w:t>
            </w:r>
            <w:r w:rsidR="002A12E0">
              <w:rPr>
                <w:noProof/>
                <w:lang w:eastAsia="zh-CN"/>
              </w:rPr>
              <w:t>, 5.2.6.9.3</w:t>
            </w:r>
            <w:r w:rsidR="00671EAF" w:rsidRPr="00671EAF">
              <w:rPr>
                <w:noProof/>
                <w:lang w:eastAsia="zh-CN"/>
              </w:rPr>
              <w:t xml:space="preserve"> and 5.2.6.9.5</w:t>
            </w:r>
            <w:r>
              <w:rPr>
                <w:noProof/>
                <w:lang w:eastAsia="zh-CN"/>
              </w:rPr>
              <w:t xml:space="preserve">, the consumer may provide the </w:t>
            </w:r>
            <w:r>
              <w:t>Consolidated Data Rate Threshold, a list of UE addresses subject to Consolidated Data Rate monitoring for a Multi-member AF session</w:t>
            </w:r>
            <w:r>
              <w:rPr>
                <w:noProof/>
                <w:lang w:eastAsia="zh-CN"/>
              </w:rPr>
              <w:t>. The new attributes need to be defined in stage 3.</w:t>
            </w:r>
          </w:p>
        </w:tc>
      </w:tr>
      <w:tr w:rsidR="004417A5" w14:paraId="0CA5D262" w14:textId="77777777" w:rsidTr="008E4B68">
        <w:tc>
          <w:tcPr>
            <w:tcW w:w="2694" w:type="dxa"/>
            <w:gridSpan w:val="2"/>
            <w:tcBorders>
              <w:left w:val="single" w:sz="4" w:space="0" w:color="auto"/>
            </w:tcBorders>
          </w:tcPr>
          <w:p w14:paraId="018822A3" w14:textId="77777777" w:rsidR="004417A5" w:rsidRDefault="004417A5" w:rsidP="004417A5">
            <w:pPr>
              <w:pStyle w:val="CRCoverPage"/>
              <w:spacing w:after="0"/>
              <w:rPr>
                <w:b/>
                <w:i/>
                <w:noProof/>
                <w:sz w:val="8"/>
                <w:szCs w:val="8"/>
              </w:rPr>
            </w:pPr>
          </w:p>
        </w:tc>
        <w:tc>
          <w:tcPr>
            <w:tcW w:w="6946" w:type="dxa"/>
            <w:gridSpan w:val="9"/>
            <w:tcBorders>
              <w:right w:val="single" w:sz="4" w:space="0" w:color="auto"/>
            </w:tcBorders>
          </w:tcPr>
          <w:p w14:paraId="5EA575D2" w14:textId="77777777" w:rsidR="004417A5" w:rsidRDefault="004417A5" w:rsidP="004417A5">
            <w:pPr>
              <w:pStyle w:val="CRCoverPage"/>
              <w:spacing w:after="0"/>
              <w:rPr>
                <w:noProof/>
                <w:sz w:val="8"/>
                <w:szCs w:val="8"/>
              </w:rPr>
            </w:pPr>
          </w:p>
        </w:tc>
      </w:tr>
      <w:tr w:rsidR="004417A5" w14:paraId="6E9B78F8" w14:textId="77777777" w:rsidTr="008E4B68">
        <w:tc>
          <w:tcPr>
            <w:tcW w:w="2694" w:type="dxa"/>
            <w:gridSpan w:val="2"/>
            <w:tcBorders>
              <w:left w:val="single" w:sz="4" w:space="0" w:color="auto"/>
            </w:tcBorders>
          </w:tcPr>
          <w:p w14:paraId="5084B76B" w14:textId="77777777" w:rsidR="004417A5" w:rsidRDefault="004417A5" w:rsidP="004417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A94A7C" w14:textId="4915D6EE" w:rsidR="004417A5" w:rsidRDefault="004417A5" w:rsidP="00480CB6">
            <w:pPr>
              <w:pStyle w:val="CRCoverPage"/>
              <w:spacing w:after="0"/>
              <w:ind w:left="100"/>
              <w:rPr>
                <w:noProof/>
                <w:lang w:eastAsia="zh-CN"/>
              </w:rPr>
            </w:pPr>
            <w:r>
              <w:rPr>
                <w:rFonts w:hint="eastAsia"/>
                <w:noProof/>
                <w:lang w:eastAsia="zh-CN"/>
              </w:rPr>
              <w:t>Update</w:t>
            </w:r>
            <w:r>
              <w:t xml:space="preserve"> </w:t>
            </w:r>
            <w:r w:rsidR="00861CF4">
              <w:t>the procedure for AF session with required QoS</w:t>
            </w:r>
            <w:r w:rsidR="00671EAF">
              <w:t xml:space="preserve"> to support Consolidated Data Rate for Multi-member AF session</w:t>
            </w:r>
            <w:r>
              <w:rPr>
                <w:noProof/>
                <w:lang w:eastAsia="zh-CN"/>
              </w:rPr>
              <w:t>.</w:t>
            </w:r>
          </w:p>
        </w:tc>
      </w:tr>
      <w:tr w:rsidR="004417A5" w14:paraId="668B782A" w14:textId="77777777" w:rsidTr="008E4B68">
        <w:tc>
          <w:tcPr>
            <w:tcW w:w="2694" w:type="dxa"/>
            <w:gridSpan w:val="2"/>
            <w:tcBorders>
              <w:left w:val="single" w:sz="4" w:space="0" w:color="auto"/>
            </w:tcBorders>
          </w:tcPr>
          <w:p w14:paraId="5D7CC119" w14:textId="77777777" w:rsidR="004417A5" w:rsidRDefault="004417A5" w:rsidP="004417A5">
            <w:pPr>
              <w:pStyle w:val="CRCoverPage"/>
              <w:spacing w:after="0"/>
              <w:rPr>
                <w:b/>
                <w:i/>
                <w:noProof/>
                <w:sz w:val="8"/>
                <w:szCs w:val="8"/>
              </w:rPr>
            </w:pPr>
          </w:p>
        </w:tc>
        <w:tc>
          <w:tcPr>
            <w:tcW w:w="6946" w:type="dxa"/>
            <w:gridSpan w:val="9"/>
            <w:tcBorders>
              <w:right w:val="single" w:sz="4" w:space="0" w:color="auto"/>
            </w:tcBorders>
          </w:tcPr>
          <w:p w14:paraId="1608B16E" w14:textId="77777777" w:rsidR="004417A5" w:rsidRDefault="004417A5" w:rsidP="004417A5">
            <w:pPr>
              <w:pStyle w:val="CRCoverPage"/>
              <w:spacing w:after="0"/>
              <w:rPr>
                <w:noProof/>
                <w:sz w:val="8"/>
                <w:szCs w:val="8"/>
              </w:rPr>
            </w:pPr>
          </w:p>
        </w:tc>
      </w:tr>
      <w:tr w:rsidR="004417A5" w14:paraId="64704E3A" w14:textId="77777777" w:rsidTr="008E4B68">
        <w:tc>
          <w:tcPr>
            <w:tcW w:w="2694" w:type="dxa"/>
            <w:gridSpan w:val="2"/>
            <w:tcBorders>
              <w:left w:val="single" w:sz="4" w:space="0" w:color="auto"/>
              <w:bottom w:val="single" w:sz="4" w:space="0" w:color="auto"/>
            </w:tcBorders>
          </w:tcPr>
          <w:p w14:paraId="0F8DCDBC" w14:textId="77777777" w:rsidR="004417A5" w:rsidRDefault="004417A5" w:rsidP="004417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1A5D0B" w14:textId="08193CFE" w:rsidR="004417A5" w:rsidRDefault="004417A5" w:rsidP="004417A5">
            <w:pPr>
              <w:pStyle w:val="CRCoverPage"/>
              <w:spacing w:after="0"/>
              <w:ind w:left="100"/>
              <w:rPr>
                <w:noProof/>
                <w:lang w:eastAsia="zh-CN"/>
              </w:rPr>
            </w:pPr>
            <w:r>
              <w:rPr>
                <w:noProof/>
              </w:rPr>
              <w:t>Misalignment between stage 2 and stage 3</w:t>
            </w:r>
            <w:r w:rsidR="00671EAF">
              <w:t xml:space="preserve"> </w:t>
            </w:r>
            <w:r w:rsidR="00671EAF" w:rsidRPr="00671EAF">
              <w:rPr>
                <w:noProof/>
              </w:rPr>
              <w:t>upon not supporting Consolidated Data Rate for Multi-member AF session in stage 3</w:t>
            </w:r>
            <w:r>
              <w:rPr>
                <w:noProof/>
              </w:rPr>
              <w:t>.</w:t>
            </w:r>
          </w:p>
        </w:tc>
      </w:tr>
      <w:tr w:rsidR="00C20692" w14:paraId="031E6662" w14:textId="77777777" w:rsidTr="008E4B68">
        <w:tc>
          <w:tcPr>
            <w:tcW w:w="2694" w:type="dxa"/>
            <w:gridSpan w:val="2"/>
          </w:tcPr>
          <w:p w14:paraId="4376021A" w14:textId="77777777" w:rsidR="00C20692" w:rsidRDefault="00C20692" w:rsidP="008E4B68">
            <w:pPr>
              <w:pStyle w:val="CRCoverPage"/>
              <w:spacing w:after="0"/>
              <w:rPr>
                <w:b/>
                <w:i/>
                <w:noProof/>
                <w:sz w:val="8"/>
                <w:szCs w:val="8"/>
              </w:rPr>
            </w:pPr>
          </w:p>
        </w:tc>
        <w:tc>
          <w:tcPr>
            <w:tcW w:w="6946" w:type="dxa"/>
            <w:gridSpan w:val="9"/>
          </w:tcPr>
          <w:p w14:paraId="213B8307" w14:textId="77777777" w:rsidR="00C20692" w:rsidRDefault="00C20692" w:rsidP="008E4B68">
            <w:pPr>
              <w:pStyle w:val="CRCoverPage"/>
              <w:spacing w:after="0"/>
              <w:rPr>
                <w:noProof/>
                <w:sz w:val="8"/>
                <w:szCs w:val="8"/>
              </w:rPr>
            </w:pPr>
          </w:p>
        </w:tc>
      </w:tr>
      <w:tr w:rsidR="00C20692" w14:paraId="32FC2745" w14:textId="77777777" w:rsidTr="008E4B68">
        <w:tc>
          <w:tcPr>
            <w:tcW w:w="2694" w:type="dxa"/>
            <w:gridSpan w:val="2"/>
            <w:tcBorders>
              <w:top w:val="single" w:sz="4" w:space="0" w:color="auto"/>
              <w:left w:val="single" w:sz="4" w:space="0" w:color="auto"/>
            </w:tcBorders>
          </w:tcPr>
          <w:p w14:paraId="404A71FA" w14:textId="77777777" w:rsidR="00C20692" w:rsidRDefault="00C20692" w:rsidP="008E4B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35C64" w14:textId="242C363A" w:rsidR="00C20692" w:rsidRDefault="004417A5" w:rsidP="00E979FD">
            <w:pPr>
              <w:pStyle w:val="CRCoverPage"/>
              <w:spacing w:after="0"/>
              <w:ind w:left="100"/>
              <w:rPr>
                <w:noProof/>
                <w:lang w:eastAsia="zh-CN"/>
              </w:rPr>
            </w:pPr>
            <w:r>
              <w:rPr>
                <w:noProof/>
                <w:lang w:eastAsia="zh-CN"/>
              </w:rPr>
              <w:t>4.4.9.2</w:t>
            </w:r>
          </w:p>
        </w:tc>
      </w:tr>
      <w:tr w:rsidR="00C20692" w14:paraId="59AB1DF1" w14:textId="77777777" w:rsidTr="008E4B68">
        <w:tc>
          <w:tcPr>
            <w:tcW w:w="2694" w:type="dxa"/>
            <w:gridSpan w:val="2"/>
            <w:tcBorders>
              <w:left w:val="single" w:sz="4" w:space="0" w:color="auto"/>
            </w:tcBorders>
          </w:tcPr>
          <w:p w14:paraId="0E7B4BBA" w14:textId="77777777" w:rsidR="00C20692" w:rsidRDefault="00C20692" w:rsidP="008E4B68">
            <w:pPr>
              <w:pStyle w:val="CRCoverPage"/>
              <w:spacing w:after="0"/>
              <w:rPr>
                <w:b/>
                <w:i/>
                <w:noProof/>
                <w:sz w:val="8"/>
                <w:szCs w:val="8"/>
              </w:rPr>
            </w:pPr>
          </w:p>
        </w:tc>
        <w:tc>
          <w:tcPr>
            <w:tcW w:w="6946" w:type="dxa"/>
            <w:gridSpan w:val="9"/>
            <w:tcBorders>
              <w:right w:val="single" w:sz="4" w:space="0" w:color="auto"/>
            </w:tcBorders>
          </w:tcPr>
          <w:p w14:paraId="2B14D7E4" w14:textId="77777777" w:rsidR="00C20692" w:rsidRDefault="00C20692" w:rsidP="008E4B68">
            <w:pPr>
              <w:pStyle w:val="CRCoverPage"/>
              <w:spacing w:after="0"/>
              <w:rPr>
                <w:noProof/>
                <w:sz w:val="8"/>
                <w:szCs w:val="8"/>
              </w:rPr>
            </w:pPr>
          </w:p>
        </w:tc>
      </w:tr>
      <w:tr w:rsidR="00C20692" w14:paraId="203DCC65" w14:textId="77777777" w:rsidTr="008E4B68">
        <w:tc>
          <w:tcPr>
            <w:tcW w:w="2694" w:type="dxa"/>
            <w:gridSpan w:val="2"/>
            <w:tcBorders>
              <w:left w:val="single" w:sz="4" w:space="0" w:color="auto"/>
            </w:tcBorders>
          </w:tcPr>
          <w:p w14:paraId="14A897C5" w14:textId="77777777" w:rsidR="00C20692" w:rsidRDefault="00C20692" w:rsidP="008E4B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D325A7" w14:textId="77777777" w:rsidR="00C20692" w:rsidRDefault="00C20692" w:rsidP="008E4B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583D47" w14:textId="77777777" w:rsidR="00C20692" w:rsidRDefault="00C20692" w:rsidP="008E4B68">
            <w:pPr>
              <w:pStyle w:val="CRCoverPage"/>
              <w:spacing w:after="0"/>
              <w:jc w:val="center"/>
              <w:rPr>
                <w:b/>
                <w:caps/>
                <w:noProof/>
              </w:rPr>
            </w:pPr>
            <w:r>
              <w:rPr>
                <w:b/>
                <w:caps/>
                <w:noProof/>
              </w:rPr>
              <w:t>N</w:t>
            </w:r>
          </w:p>
        </w:tc>
        <w:tc>
          <w:tcPr>
            <w:tcW w:w="2977" w:type="dxa"/>
            <w:gridSpan w:val="4"/>
          </w:tcPr>
          <w:p w14:paraId="69339CD0" w14:textId="77777777" w:rsidR="00C20692" w:rsidRDefault="00C20692" w:rsidP="008E4B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13D776" w14:textId="77777777" w:rsidR="00C20692" w:rsidRDefault="00C20692" w:rsidP="008E4B68">
            <w:pPr>
              <w:pStyle w:val="CRCoverPage"/>
              <w:spacing w:after="0"/>
              <w:ind w:left="99"/>
              <w:rPr>
                <w:noProof/>
              </w:rPr>
            </w:pPr>
          </w:p>
        </w:tc>
      </w:tr>
      <w:tr w:rsidR="00C20692" w14:paraId="584CCF02" w14:textId="77777777" w:rsidTr="008E4B68">
        <w:tc>
          <w:tcPr>
            <w:tcW w:w="2694" w:type="dxa"/>
            <w:gridSpan w:val="2"/>
            <w:tcBorders>
              <w:left w:val="single" w:sz="4" w:space="0" w:color="auto"/>
            </w:tcBorders>
          </w:tcPr>
          <w:p w14:paraId="7DD70259" w14:textId="77777777" w:rsidR="00C20692" w:rsidRDefault="00C20692" w:rsidP="008E4B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82115C" w14:textId="77777777" w:rsidR="00C20692" w:rsidRDefault="00C20692" w:rsidP="008E4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0C82B" w14:textId="77777777" w:rsidR="00C20692" w:rsidRDefault="00C20692" w:rsidP="008E4B68">
            <w:pPr>
              <w:pStyle w:val="CRCoverPage"/>
              <w:spacing w:after="0"/>
              <w:jc w:val="center"/>
              <w:rPr>
                <w:b/>
                <w:caps/>
                <w:noProof/>
              </w:rPr>
            </w:pPr>
            <w:r w:rsidRPr="00120C93">
              <w:rPr>
                <w:b/>
                <w:bCs/>
                <w:caps/>
                <w:noProof/>
              </w:rPr>
              <w:t>X</w:t>
            </w:r>
          </w:p>
        </w:tc>
        <w:tc>
          <w:tcPr>
            <w:tcW w:w="2977" w:type="dxa"/>
            <w:gridSpan w:val="4"/>
          </w:tcPr>
          <w:p w14:paraId="1E6BF9FB" w14:textId="77777777" w:rsidR="00C20692" w:rsidRDefault="00C20692" w:rsidP="008E4B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61DC4A" w14:textId="77777777" w:rsidR="00C20692" w:rsidRDefault="00C20692" w:rsidP="008E4B68">
            <w:pPr>
              <w:pStyle w:val="CRCoverPage"/>
              <w:spacing w:after="0"/>
              <w:ind w:left="99"/>
              <w:rPr>
                <w:noProof/>
              </w:rPr>
            </w:pPr>
            <w:r>
              <w:rPr>
                <w:noProof/>
              </w:rPr>
              <w:t>TS/TR ... CR ...</w:t>
            </w:r>
          </w:p>
        </w:tc>
      </w:tr>
      <w:tr w:rsidR="00C20692" w14:paraId="5AF28A0C" w14:textId="77777777" w:rsidTr="008E4B68">
        <w:tc>
          <w:tcPr>
            <w:tcW w:w="2694" w:type="dxa"/>
            <w:gridSpan w:val="2"/>
            <w:tcBorders>
              <w:left w:val="single" w:sz="4" w:space="0" w:color="auto"/>
            </w:tcBorders>
          </w:tcPr>
          <w:p w14:paraId="15AE6E8C" w14:textId="77777777" w:rsidR="00C20692" w:rsidRDefault="00C20692" w:rsidP="008E4B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D3BD22" w14:textId="77777777" w:rsidR="00C20692" w:rsidRDefault="00C20692" w:rsidP="008E4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BBE1B" w14:textId="77777777" w:rsidR="00C20692" w:rsidRDefault="00C20692" w:rsidP="008E4B68">
            <w:pPr>
              <w:pStyle w:val="CRCoverPage"/>
              <w:spacing w:after="0"/>
              <w:jc w:val="center"/>
              <w:rPr>
                <w:b/>
                <w:caps/>
                <w:noProof/>
              </w:rPr>
            </w:pPr>
            <w:r w:rsidRPr="00120C93">
              <w:rPr>
                <w:b/>
                <w:bCs/>
                <w:caps/>
                <w:noProof/>
              </w:rPr>
              <w:t>X</w:t>
            </w:r>
          </w:p>
        </w:tc>
        <w:tc>
          <w:tcPr>
            <w:tcW w:w="2977" w:type="dxa"/>
            <w:gridSpan w:val="4"/>
          </w:tcPr>
          <w:p w14:paraId="3288FC35" w14:textId="77777777" w:rsidR="00C20692" w:rsidRDefault="00C20692" w:rsidP="008E4B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405465" w14:textId="77777777" w:rsidR="00C20692" w:rsidRDefault="00C20692" w:rsidP="008E4B68">
            <w:pPr>
              <w:pStyle w:val="CRCoverPage"/>
              <w:spacing w:after="0"/>
              <w:ind w:left="99"/>
              <w:rPr>
                <w:noProof/>
              </w:rPr>
            </w:pPr>
            <w:r>
              <w:rPr>
                <w:noProof/>
              </w:rPr>
              <w:t xml:space="preserve">TS/TR ... CR ... </w:t>
            </w:r>
          </w:p>
        </w:tc>
      </w:tr>
      <w:tr w:rsidR="00C20692" w14:paraId="4BE36924" w14:textId="77777777" w:rsidTr="008E4B68">
        <w:tc>
          <w:tcPr>
            <w:tcW w:w="2694" w:type="dxa"/>
            <w:gridSpan w:val="2"/>
            <w:tcBorders>
              <w:left w:val="single" w:sz="4" w:space="0" w:color="auto"/>
            </w:tcBorders>
          </w:tcPr>
          <w:p w14:paraId="25A6C2A8" w14:textId="77777777" w:rsidR="00C20692" w:rsidRDefault="00C20692" w:rsidP="008E4B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8667C6" w14:textId="77777777" w:rsidR="00C20692" w:rsidRDefault="00C20692" w:rsidP="008E4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47C803" w14:textId="77777777" w:rsidR="00C20692" w:rsidRDefault="00C20692" w:rsidP="008E4B68">
            <w:pPr>
              <w:pStyle w:val="CRCoverPage"/>
              <w:spacing w:after="0"/>
              <w:jc w:val="center"/>
              <w:rPr>
                <w:b/>
                <w:caps/>
                <w:noProof/>
              </w:rPr>
            </w:pPr>
            <w:r w:rsidRPr="00120C93">
              <w:rPr>
                <w:b/>
                <w:bCs/>
                <w:caps/>
                <w:noProof/>
              </w:rPr>
              <w:t>X</w:t>
            </w:r>
          </w:p>
        </w:tc>
        <w:tc>
          <w:tcPr>
            <w:tcW w:w="2977" w:type="dxa"/>
            <w:gridSpan w:val="4"/>
          </w:tcPr>
          <w:p w14:paraId="50D0CD97" w14:textId="77777777" w:rsidR="00C20692" w:rsidRDefault="00C20692" w:rsidP="008E4B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6C0407" w14:textId="77777777" w:rsidR="00C20692" w:rsidRDefault="00C20692" w:rsidP="008E4B68">
            <w:pPr>
              <w:pStyle w:val="CRCoverPage"/>
              <w:spacing w:after="0"/>
              <w:ind w:left="99"/>
              <w:rPr>
                <w:noProof/>
              </w:rPr>
            </w:pPr>
            <w:r>
              <w:rPr>
                <w:noProof/>
              </w:rPr>
              <w:t xml:space="preserve">TS/TR ... CR ... </w:t>
            </w:r>
          </w:p>
        </w:tc>
      </w:tr>
      <w:tr w:rsidR="00C20692" w14:paraId="10BA479D" w14:textId="77777777" w:rsidTr="008E4B68">
        <w:tc>
          <w:tcPr>
            <w:tcW w:w="2694" w:type="dxa"/>
            <w:gridSpan w:val="2"/>
            <w:tcBorders>
              <w:left w:val="single" w:sz="4" w:space="0" w:color="auto"/>
            </w:tcBorders>
          </w:tcPr>
          <w:p w14:paraId="6E4579CB" w14:textId="77777777" w:rsidR="00C20692" w:rsidRDefault="00C20692" w:rsidP="008E4B68">
            <w:pPr>
              <w:pStyle w:val="CRCoverPage"/>
              <w:spacing w:after="0"/>
              <w:rPr>
                <w:b/>
                <w:i/>
                <w:noProof/>
              </w:rPr>
            </w:pPr>
          </w:p>
        </w:tc>
        <w:tc>
          <w:tcPr>
            <w:tcW w:w="6946" w:type="dxa"/>
            <w:gridSpan w:val="9"/>
            <w:tcBorders>
              <w:right w:val="single" w:sz="4" w:space="0" w:color="auto"/>
            </w:tcBorders>
          </w:tcPr>
          <w:p w14:paraId="7A5E5A47" w14:textId="77777777" w:rsidR="00C20692" w:rsidRDefault="00C20692" w:rsidP="008E4B68">
            <w:pPr>
              <w:pStyle w:val="CRCoverPage"/>
              <w:spacing w:after="0"/>
              <w:rPr>
                <w:noProof/>
              </w:rPr>
            </w:pPr>
          </w:p>
        </w:tc>
      </w:tr>
      <w:tr w:rsidR="00C20692" w14:paraId="0737648B" w14:textId="77777777" w:rsidTr="008E4B68">
        <w:tc>
          <w:tcPr>
            <w:tcW w:w="2694" w:type="dxa"/>
            <w:gridSpan w:val="2"/>
            <w:tcBorders>
              <w:left w:val="single" w:sz="4" w:space="0" w:color="auto"/>
              <w:bottom w:val="single" w:sz="4" w:space="0" w:color="auto"/>
            </w:tcBorders>
          </w:tcPr>
          <w:p w14:paraId="555A0237" w14:textId="77777777" w:rsidR="00C20692" w:rsidRDefault="00C20692" w:rsidP="008E4B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13C9F3" w14:textId="24F68335" w:rsidR="00C20692" w:rsidRDefault="00442721" w:rsidP="004417A5">
            <w:pPr>
              <w:pStyle w:val="CRCoverPage"/>
              <w:spacing w:after="0"/>
              <w:ind w:left="100"/>
              <w:rPr>
                <w:noProof/>
                <w:lang w:eastAsia="zh-CN"/>
              </w:rPr>
            </w:pPr>
            <w:r>
              <w:rPr>
                <w:noProof/>
              </w:rPr>
              <w:t xml:space="preserve">This CR </w:t>
            </w:r>
            <w:r w:rsidR="004417A5">
              <w:rPr>
                <w:noProof/>
              </w:rPr>
              <w:t>does not impact</w:t>
            </w:r>
            <w:r>
              <w:rPr>
                <w:noProof/>
              </w:rPr>
              <w:t xml:space="preserve"> the OpenAPI </w:t>
            </w:r>
            <w:r w:rsidR="004417A5">
              <w:rPr>
                <w:noProof/>
              </w:rPr>
              <w:t>file</w:t>
            </w:r>
            <w:r>
              <w:rPr>
                <w:noProof/>
              </w:rPr>
              <w:t>.</w:t>
            </w:r>
          </w:p>
        </w:tc>
      </w:tr>
      <w:tr w:rsidR="00C20692" w:rsidRPr="008863B9" w14:paraId="7C7C2D49" w14:textId="77777777" w:rsidTr="008E4B68">
        <w:tc>
          <w:tcPr>
            <w:tcW w:w="2694" w:type="dxa"/>
            <w:gridSpan w:val="2"/>
            <w:tcBorders>
              <w:top w:val="single" w:sz="4" w:space="0" w:color="auto"/>
              <w:bottom w:val="single" w:sz="4" w:space="0" w:color="auto"/>
            </w:tcBorders>
          </w:tcPr>
          <w:p w14:paraId="7318E64F" w14:textId="77777777" w:rsidR="00C20692" w:rsidRPr="008863B9" w:rsidRDefault="00C20692" w:rsidP="008E4B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485F49" w14:textId="77777777" w:rsidR="00C20692" w:rsidRPr="008863B9" w:rsidRDefault="00C20692" w:rsidP="008E4B68">
            <w:pPr>
              <w:pStyle w:val="CRCoverPage"/>
              <w:spacing w:after="0"/>
              <w:ind w:left="100"/>
              <w:rPr>
                <w:noProof/>
                <w:sz w:val="8"/>
                <w:szCs w:val="8"/>
              </w:rPr>
            </w:pPr>
          </w:p>
        </w:tc>
      </w:tr>
      <w:tr w:rsidR="00C20692" w14:paraId="704E475A" w14:textId="77777777" w:rsidTr="008E4B68">
        <w:tc>
          <w:tcPr>
            <w:tcW w:w="2694" w:type="dxa"/>
            <w:gridSpan w:val="2"/>
            <w:tcBorders>
              <w:top w:val="single" w:sz="4" w:space="0" w:color="auto"/>
              <w:left w:val="single" w:sz="4" w:space="0" w:color="auto"/>
              <w:bottom w:val="single" w:sz="4" w:space="0" w:color="auto"/>
            </w:tcBorders>
          </w:tcPr>
          <w:p w14:paraId="42E24B72" w14:textId="77777777" w:rsidR="00C20692" w:rsidRDefault="00C20692" w:rsidP="008E4B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752D0D" w14:textId="4F2909E3" w:rsidR="00442721" w:rsidRDefault="00442721" w:rsidP="004417A5">
            <w:pPr>
              <w:pStyle w:val="CRCoverPage"/>
              <w:spacing w:after="0"/>
              <w:rPr>
                <w:noProof/>
              </w:rPr>
            </w:pPr>
          </w:p>
        </w:tc>
      </w:tr>
    </w:tbl>
    <w:p w14:paraId="06143CD0" w14:textId="77777777" w:rsidR="00C20692" w:rsidRDefault="00C20692" w:rsidP="00C20692">
      <w:pPr>
        <w:pStyle w:val="CRCoverPage"/>
        <w:spacing w:after="0"/>
        <w:rPr>
          <w:noProof/>
          <w:sz w:val="8"/>
          <w:szCs w:val="8"/>
        </w:rPr>
      </w:pPr>
    </w:p>
    <w:p w14:paraId="516DA771" w14:textId="77777777" w:rsidR="00C20692" w:rsidRDefault="00C20692" w:rsidP="00C20692">
      <w:pPr>
        <w:rPr>
          <w:noProof/>
        </w:rPr>
        <w:sectPr w:rsidR="00C20692">
          <w:headerReference w:type="even" r:id="rId12"/>
          <w:footnotePr>
            <w:numRestart w:val="eachSect"/>
          </w:footnotePr>
          <w:pgSz w:w="11907" w:h="16840" w:code="9"/>
          <w:pgMar w:top="1418" w:right="1134" w:bottom="1134" w:left="1134" w:header="680" w:footer="567" w:gutter="0"/>
          <w:cols w:space="720"/>
        </w:sectPr>
      </w:pPr>
    </w:p>
    <w:p w14:paraId="76BD7682" w14:textId="77777777" w:rsidR="00C20692" w:rsidRDefault="00C20692" w:rsidP="00C20692">
      <w:pPr>
        <w:outlineLvl w:val="0"/>
        <w:rPr>
          <w:b/>
          <w:bCs/>
          <w:noProof/>
        </w:rPr>
      </w:pPr>
      <w:r w:rsidRPr="00103680">
        <w:rPr>
          <w:b/>
          <w:bCs/>
          <w:noProof/>
        </w:rPr>
        <w:lastRenderedPageBreak/>
        <w:t>Additional discussion(if needed):</w:t>
      </w:r>
    </w:p>
    <w:p w14:paraId="5D785EF9" w14:textId="77777777" w:rsidR="00C20692" w:rsidRPr="002D6387" w:rsidRDefault="00C20692" w:rsidP="00C20692">
      <w:pPr>
        <w:outlineLvl w:val="0"/>
        <w:rPr>
          <w:b/>
          <w:bCs/>
          <w:noProof/>
          <w:sz w:val="24"/>
          <w:szCs w:val="24"/>
        </w:rPr>
      </w:pPr>
      <w:r w:rsidRPr="00103680">
        <w:rPr>
          <w:b/>
          <w:bCs/>
          <w:noProof/>
          <w:sz w:val="24"/>
          <w:szCs w:val="24"/>
        </w:rPr>
        <w:t>Proposed changes:</w:t>
      </w:r>
    </w:p>
    <w:p w14:paraId="6DE05923" w14:textId="77777777" w:rsidR="00C20692" w:rsidRPr="00B61815"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843B4AC" w14:textId="77777777" w:rsidR="004417A5" w:rsidRDefault="004417A5" w:rsidP="004417A5">
      <w:pPr>
        <w:pStyle w:val="40"/>
      </w:pPr>
      <w:bookmarkStart w:id="2" w:name="_Toc145706083"/>
      <w:r w:rsidRPr="00C82013">
        <w:t>4.4.9.2</w:t>
      </w:r>
      <w:r w:rsidRPr="00C82013">
        <w:tab/>
        <w:t>Procedures</w:t>
      </w:r>
      <w:r>
        <w:t xml:space="preserve"> for AF setting up an AF session with required QoS for target UE identified by UE address</w:t>
      </w:r>
      <w:bookmarkEnd w:id="2"/>
    </w:p>
    <w:p w14:paraId="4876EDC5" w14:textId="77777777" w:rsidR="004417A5" w:rsidRDefault="004417A5" w:rsidP="004417A5">
      <w:r>
        <w:t xml:space="preserve">The provisions and procedures for </w:t>
      </w:r>
      <w:r>
        <w:rPr>
          <w:noProof/>
        </w:rPr>
        <w:t xml:space="preserve">setting up an AF session with required QoS </w:t>
      </w:r>
      <w:r>
        <w:t xml:space="preserve">in 5GS targeting a UE identified by its UE address </w:t>
      </w:r>
      <w:r>
        <w:rPr>
          <w:lang w:eastAsia="zh-CN"/>
        </w:rPr>
        <w:t>(IP address or Mac address)</w:t>
      </w:r>
      <w:r>
        <w:t xml:space="preserve"> are described in clause 4.4.13 of 3GPP TS 29.122 [4] with the following differences:</w:t>
      </w:r>
    </w:p>
    <w:p w14:paraId="158C7CC1" w14:textId="77777777" w:rsidR="004417A5" w:rsidRDefault="004417A5" w:rsidP="004417A5">
      <w:pPr>
        <w:pStyle w:val="B10"/>
      </w:pPr>
      <w:r>
        <w:t>-</w:t>
      </w:r>
      <w:r>
        <w:tab/>
        <w:t>description of the SCS/AS applies to the AF;</w:t>
      </w:r>
    </w:p>
    <w:p w14:paraId="499AB7F4" w14:textId="77777777" w:rsidR="004417A5" w:rsidRDefault="004417A5" w:rsidP="004417A5">
      <w:pPr>
        <w:pStyle w:val="B10"/>
      </w:pPr>
      <w:r>
        <w:t>-</w:t>
      </w:r>
      <w:r>
        <w:tab/>
        <w:t>description of the SCEF applies to the NEF;</w:t>
      </w:r>
    </w:p>
    <w:p w14:paraId="4F8FDC30" w14:textId="77777777" w:rsidR="004417A5" w:rsidRDefault="004417A5" w:rsidP="004417A5">
      <w:pPr>
        <w:pStyle w:val="B10"/>
      </w:pPr>
      <w:r>
        <w:t>-</w:t>
      </w:r>
      <w:r>
        <w:tab/>
        <w:t xml:space="preserve">description of the PCRF applies to the PCF; </w:t>
      </w:r>
    </w:p>
    <w:p w14:paraId="5CFF0164" w14:textId="77777777" w:rsidR="004417A5" w:rsidRDefault="004417A5" w:rsidP="004417A5">
      <w:pPr>
        <w:pStyle w:val="B10"/>
      </w:pPr>
      <w:r>
        <w:t>-</w:t>
      </w:r>
      <w:r>
        <w:tab/>
        <w:t xml:space="preserve">the NEF may interact with BSF by using </w:t>
      </w:r>
      <w:proofErr w:type="spellStart"/>
      <w:r>
        <w:t>Nbsf_Management_Discovery</w:t>
      </w:r>
      <w:proofErr w:type="spellEnd"/>
      <w:r>
        <w:t xml:space="preserve"> service as defined in 3GPP TS 29.521 [9] to retrieve the PCF address; </w:t>
      </w:r>
    </w:p>
    <w:p w14:paraId="3DE53F02" w14:textId="77777777" w:rsidR="004417A5" w:rsidRDefault="004417A5" w:rsidP="004417A5">
      <w:pPr>
        <w:pStyle w:val="B10"/>
      </w:pPr>
      <w:r>
        <w:t>-</w:t>
      </w:r>
      <w:r>
        <w:tab/>
        <w:t xml:space="preserve">the NEF shall interact with the PCF by using </w:t>
      </w:r>
      <w:proofErr w:type="spellStart"/>
      <w:r>
        <w:t>Npcf_PolicyAuthorization</w:t>
      </w:r>
      <w:proofErr w:type="spellEnd"/>
      <w:r>
        <w:t xml:space="preserve"> service as defined in 3GPP TS 29.514 [7]; </w:t>
      </w:r>
    </w:p>
    <w:p w14:paraId="1EAEF5DD" w14:textId="77777777" w:rsidR="004417A5" w:rsidRDefault="004417A5" w:rsidP="004417A5">
      <w:pPr>
        <w:pStyle w:val="B10"/>
      </w:pPr>
      <w:r>
        <w:t>-</w:t>
      </w:r>
      <w:r>
        <w:tab/>
        <w:t>in the HTTP POST request, the AF may include a "</w:t>
      </w:r>
      <w:proofErr w:type="spellStart"/>
      <w:r>
        <w:t>dnn</w:t>
      </w:r>
      <w:proofErr w:type="spellEnd"/>
      <w:r>
        <w:t>" attribute and/or a "</w:t>
      </w:r>
      <w:proofErr w:type="spellStart"/>
      <w:r>
        <w:t>snssai</w:t>
      </w:r>
      <w:proofErr w:type="spellEnd"/>
      <w:r>
        <w:t>" attribute; and in the HTTP PUT request, the AF shall keep the same value(s) of the "</w:t>
      </w:r>
      <w:proofErr w:type="spellStart"/>
      <w:r>
        <w:t>dnn</w:t>
      </w:r>
      <w:proofErr w:type="spellEnd"/>
      <w:r>
        <w:t>" attribute and/or the "</w:t>
      </w:r>
      <w:proofErr w:type="spellStart"/>
      <w:r>
        <w:t>snssai</w:t>
      </w:r>
      <w:proofErr w:type="spellEnd"/>
      <w:r>
        <w:t>" attribute as set in the HTTP POST request if provided;</w:t>
      </w:r>
    </w:p>
    <w:p w14:paraId="391AD35C" w14:textId="77777777" w:rsidR="004417A5" w:rsidRDefault="004417A5" w:rsidP="004417A5">
      <w:pPr>
        <w:pStyle w:val="B10"/>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552B537A" w14:textId="77777777" w:rsidR="004417A5" w:rsidRDefault="004417A5" w:rsidP="004417A5">
      <w:pPr>
        <w:pStyle w:val="B10"/>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7A2E4E1A" w14:textId="77777777" w:rsidR="004417A5" w:rsidRDefault="004417A5" w:rsidP="004417A5">
      <w:pPr>
        <w:pStyle w:val="B2"/>
      </w:pPr>
      <w:r>
        <w:t>-</w:t>
      </w:r>
      <w:r>
        <w:tab/>
        <w:t>in the HTTP POST/PUT request, the AF shall include the UE MAC address within the "</w:t>
      </w:r>
      <w:proofErr w:type="spellStart"/>
      <w:r>
        <w:rPr>
          <w:rFonts w:hint="eastAsia"/>
          <w:lang w:eastAsia="zh-CN"/>
        </w:rPr>
        <w:t>macAddr</w:t>
      </w:r>
      <w:proofErr w:type="spellEnd"/>
      <w:r>
        <w:t xml:space="preserve">" attribute instead of the UE IP address. If the </w:t>
      </w:r>
      <w:proofErr w:type="spellStart"/>
      <w:r>
        <w:t>AppId</w:t>
      </w:r>
      <w:proofErr w:type="spellEnd"/>
      <w:r>
        <w:t xml:space="preserve"> feature is not supported, the AF shall include the Ethernet Flow description within the "</w:t>
      </w:r>
      <w:proofErr w:type="spellStart"/>
      <w:r>
        <w:rPr>
          <w:lang w:eastAsia="zh-CN"/>
        </w:rPr>
        <w:t>ethFlowInfo</w:t>
      </w:r>
      <w:proofErr w:type="spellEnd"/>
      <w:r>
        <w:t>" attribute instead of the IP Flow description; otherwise, the AF shall include either the External Application Identifier within the "</w:t>
      </w:r>
      <w:proofErr w:type="spellStart"/>
      <w:r>
        <w:rPr>
          <w:lang w:eastAsia="zh-CN"/>
        </w:rPr>
        <w:t>exterAppId</w:t>
      </w:r>
      <w:proofErr w:type="spellEnd"/>
      <w:r>
        <w:t>" attribute or the Ethernet Flow description within the "</w:t>
      </w:r>
      <w:proofErr w:type="spellStart"/>
      <w:r>
        <w:rPr>
          <w:lang w:eastAsia="zh-CN"/>
        </w:rPr>
        <w:t>ethFlowInfo</w:t>
      </w:r>
      <w:proofErr w:type="spellEnd"/>
      <w:r>
        <w:t>" attribute;</w:t>
      </w:r>
    </w:p>
    <w:p w14:paraId="5D773308" w14:textId="77777777" w:rsidR="004417A5" w:rsidRDefault="004417A5" w:rsidP="004417A5">
      <w:pPr>
        <w:pStyle w:val="B2"/>
      </w:pPr>
      <w:r>
        <w:t>-</w:t>
      </w:r>
      <w:r>
        <w:tab/>
        <w:t>in the HTTP PATCH request, the AF may update the Ethernet Flow description within the "</w:t>
      </w:r>
      <w:proofErr w:type="spellStart"/>
      <w:r>
        <w:rPr>
          <w:lang w:eastAsia="zh-CN"/>
        </w:rPr>
        <w:t>ethFlowInfo</w:t>
      </w:r>
      <w:proofErr w:type="spellEnd"/>
      <w:r>
        <w:t>" attribute or the External Application Identifier within the "</w:t>
      </w:r>
      <w:proofErr w:type="spellStart"/>
      <w:r>
        <w:rPr>
          <w:lang w:eastAsia="zh-CN"/>
        </w:rPr>
        <w:t>exterAppId</w:t>
      </w:r>
      <w:proofErr w:type="spellEnd"/>
      <w:r>
        <w:t>" attribute;</w:t>
      </w:r>
    </w:p>
    <w:p w14:paraId="40ED8FD9" w14:textId="77777777" w:rsidR="004417A5" w:rsidRDefault="004417A5" w:rsidP="004417A5">
      <w:pPr>
        <w:pStyle w:val="B10"/>
      </w:pPr>
      <w:r>
        <w:t>-</w:t>
      </w:r>
      <w:r>
        <w:tab/>
        <w:t>if the "</w:t>
      </w:r>
      <w:r>
        <w:rPr>
          <w:rFonts w:cs="Arial"/>
        </w:rPr>
        <w:t>ListUE_5G</w:t>
      </w:r>
      <w:r>
        <w:t xml:space="preserve">" </w:t>
      </w:r>
      <w:r>
        <w:rPr>
          <w:lang w:eastAsia="zh-CN"/>
        </w:rPr>
        <w:t>feature as defined in clause</w:t>
      </w:r>
      <w:r>
        <w:rPr>
          <w:lang w:val="en-US" w:eastAsia="zh-CN"/>
        </w:rPr>
        <w:t xml:space="preserve"> 5.14.4 of 3GPP TS 29.122 [4] </w:t>
      </w:r>
      <w:r>
        <w:rPr>
          <w:lang w:eastAsia="zh-CN"/>
        </w:rPr>
        <w:t xml:space="preserve">is supported, </w:t>
      </w:r>
      <w:r>
        <w:t xml:space="preserve">the AF may include </w:t>
      </w:r>
      <w:r>
        <w:rPr>
          <w:lang w:eastAsia="zh-CN"/>
        </w:rPr>
        <w:t>the following attributes to support the list of UEs from AF:</w:t>
      </w:r>
    </w:p>
    <w:p w14:paraId="3CD3B167" w14:textId="77777777" w:rsidR="004417A5" w:rsidRDefault="004417A5" w:rsidP="004417A5">
      <w:pPr>
        <w:pStyle w:val="B2"/>
        <w:rPr>
          <w:ins w:id="3" w:author="Huawei" w:date="2023-10-28T11:23:00Z"/>
        </w:rPr>
      </w:pPr>
      <w:r w:rsidRPr="00407ABE">
        <w:t>-</w:t>
      </w:r>
      <w:r w:rsidRPr="00407ABE">
        <w:tab/>
        <w:t>in the HTTP POST/PUT request, the AF may include</w:t>
      </w:r>
      <w:ins w:id="4" w:author="Huawei" w:date="2023-10-28T11:23:00Z">
        <w:r>
          <w:t>:</w:t>
        </w:r>
      </w:ins>
    </w:p>
    <w:p w14:paraId="75565C2E" w14:textId="4B6B2B10" w:rsidR="004417A5" w:rsidRDefault="00B06317" w:rsidP="004417A5">
      <w:pPr>
        <w:pStyle w:val="B2"/>
        <w:ind w:left="1135"/>
        <w:rPr>
          <w:ins w:id="5" w:author="Huawei" w:date="2023-10-28T11:25:00Z"/>
        </w:rPr>
      </w:pPr>
      <w:ins w:id="6" w:author="Huawei" w:date="2023-10-28T11:30:00Z">
        <w:r>
          <w:t>a.</w:t>
        </w:r>
      </w:ins>
      <w:del w:id="7" w:author="Huawei" w:date="2023-10-28T11:27:00Z">
        <w:r w:rsidR="004417A5" w:rsidRPr="00407ABE" w:rsidDel="004417A5">
          <w:delText xml:space="preserve"> </w:delText>
        </w:r>
      </w:del>
      <w:ins w:id="8" w:author="Huawei" w:date="2023-10-28T11:24:00Z">
        <w:r w:rsidR="004417A5" w:rsidRPr="00407ABE">
          <w:tab/>
        </w:r>
      </w:ins>
      <w:r w:rsidR="004417A5" w:rsidRPr="00407ABE">
        <w:t>the list of UE address within the "</w:t>
      </w:r>
      <w:proofErr w:type="spellStart"/>
      <w:r w:rsidR="004417A5" w:rsidRPr="00407ABE">
        <w:t>listUeAddrs</w:t>
      </w:r>
      <w:proofErr w:type="spellEnd"/>
      <w:r w:rsidR="004417A5" w:rsidRPr="00407ABE">
        <w:t>" attribute instead of the UE IP/MAC address</w:t>
      </w:r>
      <w:ins w:id="9" w:author="Huawei" w:date="2023-10-28T11:25:00Z">
        <w:r w:rsidR="004417A5">
          <w:t>;</w:t>
        </w:r>
      </w:ins>
    </w:p>
    <w:p w14:paraId="44C44DA1" w14:textId="4D35ED02" w:rsidR="004417A5" w:rsidRPr="004417A5" w:rsidDel="004417A5" w:rsidRDefault="00C7311A" w:rsidP="00C7311A">
      <w:pPr>
        <w:pStyle w:val="B2"/>
        <w:ind w:leftChars="400" w:left="1000" w:hangingChars="100" w:hanging="200"/>
        <w:rPr>
          <w:del w:id="10" w:author="Huawei" w:date="2023-10-28T11:26:00Z"/>
        </w:rPr>
      </w:pPr>
      <w:ins w:id="11" w:author="Huawei" w:date="2023-11-16T14:11:00Z">
        <w:r>
          <w:t>b</w:t>
        </w:r>
      </w:ins>
      <w:ins w:id="12" w:author="Huawei" w:date="2023-10-28T11:30:00Z">
        <w:r w:rsidR="00B06317">
          <w:t>.</w:t>
        </w:r>
      </w:ins>
      <w:ins w:id="13" w:author="Huawei" w:date="2023-10-28T11:26:00Z">
        <w:r w:rsidR="004417A5" w:rsidRPr="00407ABE">
          <w:tab/>
          <w:t xml:space="preserve">the </w:t>
        </w:r>
        <w:r w:rsidR="004417A5">
          <w:t>list of UE addresses subject for Consolidated Data Rate monitoring</w:t>
        </w:r>
        <w:r w:rsidR="004417A5" w:rsidRPr="00407ABE">
          <w:t xml:space="preserve"> within the "</w:t>
        </w:r>
        <w:proofErr w:type="spellStart"/>
        <w:r w:rsidR="005D0F74">
          <w:t>listUe</w:t>
        </w:r>
      </w:ins>
      <w:ins w:id="14" w:author="Ericsson_Maria Liang" w:date="2023-11-10T02:46:00Z">
        <w:r w:rsidR="00693046">
          <w:t>Cons</w:t>
        </w:r>
      </w:ins>
      <w:ins w:id="15" w:author="Huawei" w:date="2023-10-28T11:26:00Z">
        <w:r w:rsidR="004417A5">
          <w:t>DtRt</w:t>
        </w:r>
        <w:proofErr w:type="spellEnd"/>
        <w:r w:rsidR="004417A5" w:rsidRPr="00407ABE">
          <w:t>" attribute</w:t>
        </w:r>
      </w:ins>
      <w:r w:rsidR="004417A5" w:rsidRPr="00407ABE">
        <w:t>.</w:t>
      </w:r>
    </w:p>
    <w:p w14:paraId="2A515BB0" w14:textId="77777777" w:rsidR="004417A5" w:rsidRDefault="004417A5" w:rsidP="004417A5">
      <w:pPr>
        <w:pStyle w:val="B2"/>
        <w:rPr>
          <w:ins w:id="16" w:author="Huawei" w:date="2023-10-28T11:26:00Z"/>
        </w:rPr>
      </w:pPr>
      <w:r w:rsidRPr="00407ABE">
        <w:t>-</w:t>
      </w:r>
      <w:r w:rsidRPr="00407ABE">
        <w:tab/>
        <w:t>in the HTTP PATCH request, the AF may update</w:t>
      </w:r>
      <w:ins w:id="17" w:author="Huawei" w:date="2023-10-28T11:26:00Z">
        <w:r>
          <w:t>:</w:t>
        </w:r>
      </w:ins>
    </w:p>
    <w:p w14:paraId="316B27DB" w14:textId="6104647B" w:rsidR="004417A5" w:rsidRDefault="004417A5" w:rsidP="00C7311A">
      <w:pPr>
        <w:pStyle w:val="B2"/>
        <w:ind w:left="1135"/>
        <w:rPr>
          <w:ins w:id="18" w:author="Huawei" w:date="2023-10-28T11:26:00Z"/>
        </w:rPr>
      </w:pPr>
      <w:del w:id="19" w:author="Huawei" w:date="2023-10-28T11:27:00Z">
        <w:r w:rsidRPr="00407ABE" w:rsidDel="004417A5">
          <w:delText xml:space="preserve"> </w:delText>
        </w:r>
      </w:del>
      <w:ins w:id="20" w:author="Huawei" w:date="2023-10-28T11:30:00Z">
        <w:r w:rsidR="00B06317">
          <w:t>a.</w:t>
        </w:r>
      </w:ins>
      <w:ins w:id="21" w:author="Huawei" w:date="2023-10-28T11:27:00Z">
        <w:r w:rsidRPr="00407ABE">
          <w:tab/>
        </w:r>
      </w:ins>
      <w:r w:rsidRPr="00407ABE">
        <w:t>the list of UE address within the "</w:t>
      </w:r>
      <w:proofErr w:type="spellStart"/>
      <w:r w:rsidRPr="00407ABE">
        <w:t>listUeAddrs</w:t>
      </w:r>
      <w:proofErr w:type="spellEnd"/>
      <w:r w:rsidRPr="00407ABE">
        <w:t>" attribute;</w:t>
      </w:r>
    </w:p>
    <w:p w14:paraId="7571FFB1" w14:textId="008F9BC7" w:rsidR="004417A5" w:rsidRPr="004417A5" w:rsidRDefault="00C7311A" w:rsidP="004417A5">
      <w:pPr>
        <w:pStyle w:val="B2"/>
        <w:ind w:left="1135"/>
      </w:pPr>
      <w:ins w:id="22" w:author="Huawei" w:date="2023-11-16T14:12:00Z">
        <w:r>
          <w:t>b</w:t>
        </w:r>
      </w:ins>
      <w:ins w:id="23" w:author="Huawei" w:date="2023-10-28T11:30:00Z">
        <w:r w:rsidR="00B06317">
          <w:t>.</w:t>
        </w:r>
      </w:ins>
      <w:ins w:id="24" w:author="Huawei" w:date="2023-10-28T11:26:00Z">
        <w:r w:rsidR="004417A5" w:rsidRPr="00407ABE">
          <w:tab/>
        </w:r>
        <w:r w:rsidR="004417A5">
          <w:t>the list of UE addresses subject for Consolidated Data Rate monitoring</w:t>
        </w:r>
        <w:r w:rsidR="004417A5" w:rsidRPr="00407ABE">
          <w:t xml:space="preserve"> within the "</w:t>
        </w:r>
        <w:proofErr w:type="spellStart"/>
        <w:r w:rsidR="00781CF6">
          <w:t>listUe</w:t>
        </w:r>
      </w:ins>
      <w:ins w:id="25" w:author="Ericsson_Maria Liang" w:date="2023-11-10T02:54:00Z">
        <w:r w:rsidR="000616A6">
          <w:t>Cons</w:t>
        </w:r>
      </w:ins>
      <w:ins w:id="26" w:author="Huawei" w:date="2023-10-28T11:26:00Z">
        <w:r w:rsidR="004417A5">
          <w:t>DtRt</w:t>
        </w:r>
        <w:proofErr w:type="spellEnd"/>
        <w:r w:rsidR="004417A5" w:rsidRPr="00407ABE">
          <w:t>" attribute.</w:t>
        </w:r>
      </w:ins>
    </w:p>
    <w:p w14:paraId="452B0BDD" w14:textId="68B338F5" w:rsidR="004417A5" w:rsidRDefault="004417A5" w:rsidP="004417A5">
      <w:pPr>
        <w:pStyle w:val="B10"/>
      </w:pPr>
      <w:r>
        <w:lastRenderedPageBreak/>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w:t>
      </w:r>
      <w:r>
        <w:t>the AF shall include "</w:t>
      </w:r>
      <w:proofErr w:type="spellStart"/>
      <w:r>
        <w:rPr>
          <w:rFonts w:hint="eastAsia"/>
          <w:lang w:eastAsia="zh-CN"/>
        </w:rPr>
        <w:t>qosMon</w:t>
      </w:r>
      <w:r>
        <w:rPr>
          <w:lang w:eastAsia="zh-CN"/>
        </w:rPr>
        <w:t>Info</w:t>
      </w:r>
      <w:proofErr w:type="spellEnd"/>
      <w:r>
        <w:t>" attribute. The AF shall also include the "</w:t>
      </w:r>
      <w:proofErr w:type="spellStart"/>
      <w:r>
        <w:rPr>
          <w:lang w:eastAsia="zh-CN"/>
        </w:rPr>
        <w:t>directNotifInd</w:t>
      </w:r>
      <w:proofErr w:type="spellEnd"/>
      <w:r>
        <w:rPr>
          <w:lang w:eastAsia="zh-CN"/>
        </w:rPr>
        <w:t>" attribute set to true if the "</w:t>
      </w:r>
      <w:proofErr w:type="spellStart"/>
      <w:r>
        <w:t>ExposureToEAS</w:t>
      </w:r>
      <w:proofErr w:type="spellEnd"/>
      <w:r>
        <w:t xml:space="preserve">" and/or "XRM_5G" features are supported and the direct notification is required. Within the </w:t>
      </w:r>
      <w:proofErr w:type="spellStart"/>
      <w:r>
        <w:t>QosMonitoringInformation</w:t>
      </w:r>
      <w:proofErr w:type="spellEnd"/>
      <w:r>
        <w:t xml:space="preserve"> data structure, the AF shall include:</w:t>
      </w:r>
    </w:p>
    <w:p w14:paraId="1F72E751" w14:textId="77777777" w:rsidR="004417A5" w:rsidRDefault="004417A5" w:rsidP="004417A5">
      <w:pPr>
        <w:pStyle w:val="B2"/>
      </w:pPr>
      <w:r>
        <w:t>-</w:t>
      </w:r>
      <w:r>
        <w:tab/>
        <w:t>one or more requested QoS Monitoring Parameter(s) within the "</w:t>
      </w:r>
      <w:proofErr w:type="spellStart"/>
      <w:r>
        <w:t>reqQosMonParams</w:t>
      </w:r>
      <w:proofErr w:type="spellEnd"/>
      <w:r>
        <w:t>"; and</w:t>
      </w:r>
    </w:p>
    <w:p w14:paraId="1620D396" w14:textId="77777777" w:rsidR="004417A5" w:rsidRDefault="004417A5" w:rsidP="004417A5">
      <w:pPr>
        <w:pStyle w:val="B2"/>
      </w:pPr>
      <w:r>
        <w:t>-</w:t>
      </w:r>
      <w:r>
        <w:tab/>
        <w:t>one or more report frequency within the "</w:t>
      </w:r>
      <w:proofErr w:type="spellStart"/>
      <w:r>
        <w:t>repFreqs</w:t>
      </w:r>
      <w:proofErr w:type="spellEnd"/>
      <w:r>
        <w:t>" attribute; and</w:t>
      </w:r>
    </w:p>
    <w:p w14:paraId="0461EE13" w14:textId="77777777" w:rsidR="004417A5" w:rsidRDefault="004417A5" w:rsidP="004417A5">
      <w:pPr>
        <w:pStyle w:val="B2"/>
      </w:pPr>
      <w:r>
        <w:t>-</w:t>
      </w:r>
      <w:r>
        <w:tab/>
        <w:t>when the "</w:t>
      </w:r>
      <w:proofErr w:type="spellStart"/>
      <w:r>
        <w:t>repFreqs</w:t>
      </w:r>
      <w:proofErr w:type="spellEnd"/>
      <w:r>
        <w:t xml:space="preserve">" attribute includes the value "PERIODIC", the periodic time for reporting </w:t>
      </w:r>
      <w:r>
        <w:rPr>
          <w:lang w:eastAsia="zh-CN"/>
        </w:rPr>
        <w:t xml:space="preserve">and, if the feature </w:t>
      </w:r>
      <w:r>
        <w:t>"</w:t>
      </w:r>
      <w:proofErr w:type="spellStart"/>
      <w:r>
        <w:t>PacketDelayFailureReport</w:t>
      </w:r>
      <w:proofErr w:type="spellEnd"/>
      <w:r>
        <w:t xml:space="preserve">" </w:t>
      </w:r>
      <w:bookmarkStart w:id="27" w:name="OLE_LINK3"/>
      <w:r>
        <w:rPr>
          <w:rFonts w:hint="eastAsia"/>
          <w:lang w:val="en-US" w:eastAsia="zh-CN"/>
        </w:rPr>
        <w:t xml:space="preserve">or </w:t>
      </w:r>
      <w:r>
        <w:t>"</w:t>
      </w:r>
      <w:r>
        <w:rPr>
          <w:rFonts w:cs="Arial" w:hint="eastAsia"/>
          <w:szCs w:val="18"/>
          <w:lang w:val="en-US" w:eastAsia="zh-CN"/>
        </w:rPr>
        <w:t>XRM_5G</w:t>
      </w:r>
      <w:r>
        <w:t>"</w:t>
      </w:r>
      <w:bookmarkEnd w:id="27"/>
      <w:r>
        <w:t xml:space="preserve"> is supported, the maximum period with no QoS measurement results reported within the "</w:t>
      </w:r>
      <w:proofErr w:type="spellStart"/>
      <w:r>
        <w:t>repPeriod</w:t>
      </w:r>
      <w:proofErr w:type="spellEnd"/>
      <w:r>
        <w:t>" attribute; and</w:t>
      </w:r>
    </w:p>
    <w:p w14:paraId="3BF6F471" w14:textId="77777777" w:rsidR="004417A5" w:rsidRDefault="004417A5" w:rsidP="004417A5">
      <w:pPr>
        <w:pStyle w:val="B2"/>
      </w:pPr>
      <w:r>
        <w:t>-</w:t>
      </w:r>
      <w:r>
        <w:tab/>
        <w:t>when the "</w:t>
      </w:r>
      <w:proofErr w:type="spellStart"/>
      <w:r>
        <w:t>repFreqs</w:t>
      </w:r>
      <w:proofErr w:type="spellEnd"/>
      <w:r>
        <w:t>" attribute includes the value "EVENT_TRIGGERED":</w:t>
      </w:r>
    </w:p>
    <w:p w14:paraId="0C0C6CF8" w14:textId="77777777" w:rsidR="004417A5" w:rsidRDefault="004417A5" w:rsidP="004417A5">
      <w:pPr>
        <w:pStyle w:val="B3"/>
      </w:pPr>
      <w:r>
        <w:t>a.</w:t>
      </w:r>
      <w:r>
        <w:tab/>
        <w:t>for QoS monitoring for packet delay, the AF shall include:</w:t>
      </w:r>
    </w:p>
    <w:p w14:paraId="53BD185F" w14:textId="77777777" w:rsidR="004417A5" w:rsidRDefault="004417A5" w:rsidP="004417A5">
      <w:pPr>
        <w:pStyle w:val="B4"/>
      </w:pPr>
      <w:r>
        <w:t>-</w:t>
      </w:r>
      <w:r>
        <w:tab/>
        <w:t>the delay threshold for downlink with the "</w:t>
      </w:r>
      <w:proofErr w:type="spellStart"/>
      <w:r>
        <w:t>repThreshDl</w:t>
      </w:r>
      <w:proofErr w:type="spellEnd"/>
      <w:r>
        <w:t>" attribute;</w:t>
      </w:r>
    </w:p>
    <w:p w14:paraId="185CC9C8" w14:textId="77777777" w:rsidR="004417A5" w:rsidRDefault="004417A5" w:rsidP="004417A5">
      <w:pPr>
        <w:pStyle w:val="B4"/>
      </w:pPr>
      <w:r>
        <w:t>-</w:t>
      </w:r>
      <w:r>
        <w:tab/>
        <w:t>the delay threshold for uplink with the "</w:t>
      </w:r>
      <w:proofErr w:type="spellStart"/>
      <w:r>
        <w:t>repThreshUl</w:t>
      </w:r>
      <w:proofErr w:type="spellEnd"/>
      <w:r>
        <w:t>" attribute; and/or</w:t>
      </w:r>
    </w:p>
    <w:p w14:paraId="3AB5CC42" w14:textId="77777777" w:rsidR="004417A5" w:rsidRDefault="004417A5" w:rsidP="004417A5">
      <w:pPr>
        <w:pStyle w:val="B4"/>
      </w:pPr>
      <w:r>
        <w:t>-</w:t>
      </w:r>
      <w:r>
        <w:tab/>
      </w:r>
      <w:bookmarkStart w:id="28" w:name="_Hlk129012286"/>
      <w:r>
        <w:t>the delay threshold for round trip with the "</w:t>
      </w:r>
      <w:proofErr w:type="spellStart"/>
      <w:r>
        <w:t>repThreshRp</w:t>
      </w:r>
      <w:proofErr w:type="spellEnd"/>
      <w:r>
        <w:t>" attribute</w:t>
      </w:r>
      <w:bookmarkEnd w:id="28"/>
      <w:r>
        <w:t>;</w:t>
      </w:r>
    </w:p>
    <w:p w14:paraId="6B69C835" w14:textId="77777777" w:rsidR="004417A5" w:rsidRDefault="004417A5" w:rsidP="004417A5">
      <w:pPr>
        <w:pStyle w:val="B3"/>
      </w:pPr>
      <w:bookmarkStart w:id="29" w:name="_Hlk150477578"/>
      <w:r>
        <w:t>b.</w:t>
      </w:r>
      <w:r>
        <w:tab/>
        <w:t xml:space="preserve">when the </w:t>
      </w:r>
      <w:r>
        <w:rPr>
          <w:rFonts w:cs="Arial" w:hint="eastAsia"/>
          <w:szCs w:val="18"/>
          <w:lang w:val="en-US" w:eastAsia="zh-CN"/>
        </w:rPr>
        <w:t>XRM_5G</w:t>
      </w:r>
      <w:r>
        <w:t>" feature is supported, for QoS monitoring for data rate:</w:t>
      </w:r>
    </w:p>
    <w:p w14:paraId="543276FD" w14:textId="77777777" w:rsidR="004417A5" w:rsidRDefault="004417A5" w:rsidP="004417A5">
      <w:pPr>
        <w:pStyle w:val="B4"/>
      </w:pPr>
      <w:r>
        <w:t>-</w:t>
      </w:r>
      <w:r>
        <w:tab/>
        <w:t xml:space="preserve">the data rate threshold for downlink within the </w:t>
      </w:r>
      <w:r w:rsidRPr="003F07B5">
        <w:t>"</w:t>
      </w:r>
      <w:proofErr w:type="spellStart"/>
      <w:r>
        <w:rPr>
          <w:lang w:eastAsia="zh-CN"/>
        </w:rPr>
        <w:t>repThreshDatRateDl</w:t>
      </w:r>
      <w:proofErr w:type="spellEnd"/>
      <w:r w:rsidRPr="003F07B5">
        <w:t>"</w:t>
      </w:r>
      <w:r>
        <w:t xml:space="preserve"> attribute; and/or</w:t>
      </w:r>
    </w:p>
    <w:bookmarkEnd w:id="29"/>
    <w:p w14:paraId="2F0BAABE" w14:textId="77777777" w:rsidR="004417A5" w:rsidRDefault="004417A5" w:rsidP="004417A5">
      <w:pPr>
        <w:pStyle w:val="B4"/>
      </w:pPr>
      <w:r>
        <w:t>-</w:t>
      </w:r>
      <w:r>
        <w:tab/>
        <w:t>the data rate threshold for uplink</w:t>
      </w:r>
      <w:r w:rsidRPr="00645528">
        <w:t xml:space="preserve"> </w:t>
      </w:r>
      <w:r>
        <w:t xml:space="preserve">within the </w:t>
      </w:r>
      <w:r w:rsidRPr="003F07B5">
        <w:t>"</w:t>
      </w:r>
      <w:proofErr w:type="spellStart"/>
      <w:r>
        <w:rPr>
          <w:lang w:eastAsia="zh-CN"/>
        </w:rPr>
        <w:t>repThreshDatRateUl</w:t>
      </w:r>
      <w:proofErr w:type="spellEnd"/>
      <w:r w:rsidRPr="003F07B5">
        <w:t>"</w:t>
      </w:r>
      <w:r>
        <w:t xml:space="preserve"> attribute;</w:t>
      </w:r>
    </w:p>
    <w:p w14:paraId="6DA204E6" w14:textId="77777777" w:rsidR="004417A5" w:rsidRDefault="004417A5" w:rsidP="004417A5">
      <w:pPr>
        <w:pStyle w:val="B3"/>
      </w:pPr>
      <w:r>
        <w:t>if the feature "</w:t>
      </w:r>
      <w:r w:rsidRPr="00D06C5A">
        <w:rPr>
          <w:rFonts w:hint="eastAsia"/>
        </w:rPr>
        <w:t>XRM_5G</w:t>
      </w:r>
      <w:r>
        <w:t>" is supported, for QoS monitoring for congestion information</w:t>
      </w:r>
    </w:p>
    <w:p w14:paraId="7BA2EF80" w14:textId="77777777" w:rsidR="004417A5" w:rsidRDefault="004417A5" w:rsidP="004417A5">
      <w:pPr>
        <w:pStyle w:val="B4"/>
      </w:pPr>
      <w:r>
        <w:t>-</w:t>
      </w:r>
      <w:r>
        <w:tab/>
        <w:t xml:space="preserve">the </w:t>
      </w:r>
      <w:r w:rsidRPr="00F25665">
        <w:t>congestion threshold for downlink with the "</w:t>
      </w:r>
      <w:proofErr w:type="spellStart"/>
      <w:r>
        <w:t>conThreshDl</w:t>
      </w:r>
      <w:proofErr w:type="spellEnd"/>
      <w:r w:rsidRPr="00F25665">
        <w:t>" attribute;</w:t>
      </w:r>
      <w:r>
        <w:t xml:space="preserve"> and/or</w:t>
      </w:r>
    </w:p>
    <w:p w14:paraId="34CAFCC2" w14:textId="4996AAD9" w:rsidR="004417A5" w:rsidRDefault="004417A5" w:rsidP="004417A5">
      <w:pPr>
        <w:pStyle w:val="B4"/>
      </w:pPr>
      <w:r>
        <w:t>-</w:t>
      </w:r>
      <w:r>
        <w:tab/>
        <w:t xml:space="preserve">the </w:t>
      </w:r>
      <w:r w:rsidRPr="00F25665">
        <w:t>congestion threshold for uplink with the "</w:t>
      </w:r>
      <w:proofErr w:type="spellStart"/>
      <w:r>
        <w:t>conThreshUl</w:t>
      </w:r>
      <w:proofErr w:type="spellEnd"/>
      <w:r w:rsidRPr="00F25665">
        <w:t>" attribute;</w:t>
      </w:r>
    </w:p>
    <w:p w14:paraId="6A4F70AC" w14:textId="77777777" w:rsidR="004417A5" w:rsidRPr="00E70FE6" w:rsidRDefault="004417A5" w:rsidP="004417A5">
      <w:pPr>
        <w:pStyle w:val="EditorsNote"/>
      </w:pPr>
      <w:r w:rsidRPr="00D30DFF">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p>
    <w:p w14:paraId="04A25A4B" w14:textId="77777777" w:rsidR="004417A5" w:rsidRDefault="004417A5" w:rsidP="004417A5">
      <w:pPr>
        <w:pStyle w:val="B3"/>
        <w:rPr>
          <w:lang w:eastAsia="zh-CN"/>
        </w:rPr>
      </w:pPr>
      <w:r>
        <w:t>c.</w:t>
      </w:r>
      <w:r>
        <w:tab/>
        <w:t>the minimum waiting time between subsequent reports within the "</w:t>
      </w:r>
      <w:proofErr w:type="spellStart"/>
      <w:r>
        <w:rPr>
          <w:lang w:eastAsia="zh-CN"/>
        </w:rPr>
        <w:t>waitTime</w:t>
      </w:r>
      <w:proofErr w:type="spellEnd"/>
      <w:r>
        <w:rPr>
          <w:lang w:eastAsia="zh-CN"/>
        </w:rPr>
        <w:t>" attribute; and</w:t>
      </w:r>
    </w:p>
    <w:p w14:paraId="636EA09F" w14:textId="2361C85D" w:rsidR="004417A5" w:rsidRDefault="004417A5" w:rsidP="004417A5">
      <w:pPr>
        <w:pStyle w:val="B3"/>
        <w:rPr>
          <w:ins w:id="30" w:author="Huawei" w:date="2023-11-16T14:03:00Z"/>
          <w:lang w:eastAsia="zh-CN"/>
        </w:rPr>
      </w:pPr>
      <w:r>
        <w:rPr>
          <w:lang w:eastAsia="zh-CN"/>
        </w:rPr>
        <w:t>d.</w:t>
      </w:r>
      <w:r>
        <w:rPr>
          <w:lang w:eastAsia="zh-CN"/>
        </w:rPr>
        <w:tab/>
        <w:t xml:space="preserve">if the feature </w:t>
      </w:r>
      <w:r>
        <w:t>"</w:t>
      </w:r>
      <w:proofErr w:type="spellStart"/>
      <w:r>
        <w:t>PacketDelayFailureReport</w:t>
      </w:r>
      <w:proofErr w:type="spellEnd"/>
      <w:r>
        <w:t xml:space="preserve">" </w:t>
      </w:r>
      <w:r>
        <w:rPr>
          <w:rFonts w:hint="eastAsia"/>
          <w:lang w:val="en-US" w:eastAsia="zh-CN"/>
        </w:rPr>
        <w:t xml:space="preserve">or </w:t>
      </w:r>
      <w:r>
        <w:t>"</w:t>
      </w:r>
      <w:r>
        <w:rPr>
          <w:rFonts w:cs="Arial" w:hint="eastAsia"/>
          <w:szCs w:val="18"/>
          <w:lang w:val="en-US" w:eastAsia="zh-CN"/>
        </w:rPr>
        <w:t>XRM_5G</w:t>
      </w:r>
      <w:r>
        <w:t>" is supported, the maximum period with no QoS measurement results reported</w:t>
      </w:r>
      <w:r w:rsidRPr="00B62DE0">
        <w:t xml:space="preserve"> </w:t>
      </w:r>
      <w:r>
        <w:t>within the "</w:t>
      </w:r>
      <w:proofErr w:type="spellStart"/>
      <w:r>
        <w:t>repPeriod</w:t>
      </w:r>
      <w:proofErr w:type="spellEnd"/>
      <w:r>
        <w:t>" attribute</w:t>
      </w:r>
      <w:r>
        <w:rPr>
          <w:lang w:eastAsia="zh-CN"/>
        </w:rPr>
        <w:t>.</w:t>
      </w:r>
    </w:p>
    <w:p w14:paraId="59AD23E4" w14:textId="3AEC58EE" w:rsidR="000D0813" w:rsidRDefault="000D0813" w:rsidP="000D0813">
      <w:pPr>
        <w:pStyle w:val="B3"/>
        <w:rPr>
          <w:ins w:id="31" w:author="Huawei" w:date="2023-11-16T14:03:00Z"/>
        </w:rPr>
      </w:pPr>
      <w:ins w:id="32" w:author="Huawei" w:date="2023-11-16T14:03:00Z">
        <w:r>
          <w:t>e.</w:t>
        </w:r>
        <w:r>
          <w:tab/>
          <w:t xml:space="preserve">when the </w:t>
        </w:r>
      </w:ins>
      <w:ins w:id="33" w:author="Huawei" w:date="2023-11-16T14:04:00Z">
        <w:r>
          <w:t>"</w:t>
        </w:r>
        <w:r>
          <w:rPr>
            <w:rFonts w:cs="Arial"/>
          </w:rPr>
          <w:t>ListUE_5G</w:t>
        </w:r>
      </w:ins>
      <w:ins w:id="34" w:author="Huawei" w:date="2023-11-16T14:03:00Z">
        <w:r>
          <w:t xml:space="preserve">" feature is supported, for QoS monitoring for </w:t>
        </w:r>
      </w:ins>
      <w:ins w:id="35" w:author="Huawei" w:date="2023-11-16T14:04:00Z">
        <w:r>
          <w:rPr>
            <w:noProof/>
            <w:lang w:eastAsia="zh-CN"/>
          </w:rPr>
          <w:t>c</w:t>
        </w:r>
        <w:r w:rsidRPr="00B80D6F">
          <w:rPr>
            <w:noProof/>
            <w:lang w:eastAsia="zh-CN"/>
          </w:rPr>
          <w:t xml:space="preserve">onsolidated </w:t>
        </w:r>
      </w:ins>
      <w:ins w:id="36" w:author="Huawei" w:date="2023-11-16T14:03:00Z">
        <w:r>
          <w:t>data rate</w:t>
        </w:r>
      </w:ins>
      <w:ins w:id="37" w:author="Huawei" w:date="2023-11-16T14:04:00Z">
        <w:r>
          <w:t xml:space="preserve"> for list of UEs</w:t>
        </w:r>
      </w:ins>
      <w:ins w:id="38" w:author="Huawei" w:date="2023-11-16T14:03:00Z">
        <w:r>
          <w:t>:</w:t>
        </w:r>
      </w:ins>
    </w:p>
    <w:p w14:paraId="6246C029" w14:textId="217D2D9B" w:rsidR="000D0813" w:rsidRDefault="000D0813" w:rsidP="000D0813">
      <w:pPr>
        <w:pStyle w:val="B4"/>
        <w:rPr>
          <w:ins w:id="39" w:author="Huawei" w:date="2023-11-16T14:03:00Z"/>
        </w:rPr>
      </w:pPr>
      <w:ins w:id="40" w:author="Huawei" w:date="2023-11-16T14:03:00Z">
        <w:r>
          <w:t>-</w:t>
        </w:r>
        <w:r>
          <w:tab/>
          <w:t xml:space="preserve">the </w:t>
        </w:r>
      </w:ins>
      <w:ins w:id="41" w:author="Huawei" w:date="2023-11-16T14:05:00Z">
        <w:r>
          <w:rPr>
            <w:noProof/>
            <w:lang w:eastAsia="zh-CN"/>
          </w:rPr>
          <w:t>c</w:t>
        </w:r>
        <w:r w:rsidRPr="00B80D6F">
          <w:rPr>
            <w:noProof/>
            <w:lang w:eastAsia="zh-CN"/>
          </w:rPr>
          <w:t xml:space="preserve">onsolidated </w:t>
        </w:r>
      </w:ins>
      <w:ins w:id="42" w:author="Huawei" w:date="2023-11-16T14:03:00Z">
        <w:r>
          <w:t xml:space="preserve">data rate threshold for downlink within the </w:t>
        </w:r>
        <w:r w:rsidRPr="003F07B5">
          <w:t>"</w:t>
        </w:r>
      </w:ins>
      <w:proofErr w:type="spellStart"/>
      <w:ins w:id="43" w:author="Huawei" w:date="2023-11-16T14:04:00Z">
        <w:r>
          <w:rPr>
            <w:lang w:eastAsia="zh-CN"/>
          </w:rPr>
          <w:t>consDataRateThrDl</w:t>
        </w:r>
      </w:ins>
      <w:proofErr w:type="spellEnd"/>
      <w:ins w:id="44" w:author="Huawei" w:date="2023-11-16T14:03:00Z">
        <w:r w:rsidRPr="003F07B5">
          <w:t>"</w:t>
        </w:r>
        <w:r>
          <w:t xml:space="preserve"> attribute; and/or</w:t>
        </w:r>
      </w:ins>
    </w:p>
    <w:p w14:paraId="79506A21" w14:textId="2057D3A6" w:rsidR="000D0813" w:rsidRDefault="000D0813" w:rsidP="000D0813">
      <w:pPr>
        <w:pStyle w:val="B4"/>
        <w:rPr>
          <w:ins w:id="45" w:author="Huawei" w:date="2023-11-16T14:13:00Z"/>
        </w:rPr>
      </w:pPr>
      <w:ins w:id="46" w:author="Huawei" w:date="2023-11-16T14:03:00Z">
        <w:r>
          <w:t>-</w:t>
        </w:r>
        <w:r>
          <w:tab/>
          <w:t>the</w:t>
        </w:r>
      </w:ins>
      <w:ins w:id="47" w:author="Huawei" w:date="2023-11-16T14:05:00Z">
        <w:r w:rsidRPr="000D0813">
          <w:rPr>
            <w:noProof/>
            <w:lang w:eastAsia="zh-CN"/>
          </w:rPr>
          <w:t xml:space="preserve"> </w:t>
        </w:r>
        <w:r>
          <w:rPr>
            <w:noProof/>
            <w:lang w:eastAsia="zh-CN"/>
          </w:rPr>
          <w:t>c</w:t>
        </w:r>
        <w:r w:rsidRPr="00B80D6F">
          <w:rPr>
            <w:noProof/>
            <w:lang w:eastAsia="zh-CN"/>
          </w:rPr>
          <w:t>onsolidated</w:t>
        </w:r>
      </w:ins>
      <w:ins w:id="48" w:author="Huawei" w:date="2023-11-16T14:03:00Z">
        <w:r>
          <w:t xml:space="preserve"> data rate threshold for uplink</w:t>
        </w:r>
        <w:r w:rsidRPr="00645528">
          <w:t xml:space="preserve"> </w:t>
        </w:r>
        <w:r>
          <w:t xml:space="preserve">within the </w:t>
        </w:r>
        <w:r w:rsidRPr="003F07B5">
          <w:t>"</w:t>
        </w:r>
      </w:ins>
      <w:proofErr w:type="spellStart"/>
      <w:ins w:id="49" w:author="Huawei" w:date="2023-11-16T14:05:00Z">
        <w:r>
          <w:rPr>
            <w:lang w:eastAsia="zh-CN"/>
          </w:rPr>
          <w:t>consDataRateThrUl</w:t>
        </w:r>
      </w:ins>
      <w:proofErr w:type="spellEnd"/>
      <w:ins w:id="50" w:author="Huawei" w:date="2023-11-16T14:03:00Z">
        <w:r w:rsidRPr="003F07B5">
          <w:t>"</w:t>
        </w:r>
        <w:r>
          <w:t xml:space="preserve"> attribute;</w:t>
        </w:r>
      </w:ins>
    </w:p>
    <w:p w14:paraId="645F3D2D" w14:textId="627FF956" w:rsidR="00C7311A" w:rsidRPr="000D0813" w:rsidRDefault="00C7311A" w:rsidP="00C7311A">
      <w:pPr>
        <w:pStyle w:val="NO"/>
        <w:rPr>
          <w:lang w:eastAsia="ja-JP"/>
        </w:rPr>
      </w:pPr>
      <w:ins w:id="51" w:author="Huawei" w:date="2023-11-16T14:13:00Z">
        <w:r>
          <w:rPr>
            <w:lang w:eastAsia="ja-JP"/>
          </w:rPr>
          <w:t>NOTE 1:</w:t>
        </w:r>
        <w:r>
          <w:rPr>
            <w:lang w:eastAsia="ja-JP"/>
          </w:rPr>
          <w:tab/>
          <w:t xml:space="preserve">If </w:t>
        </w:r>
        <w:r w:rsidRPr="00407ABE">
          <w:rPr>
            <w:lang w:eastAsia="ja-JP"/>
          </w:rPr>
          <w:t>the "</w:t>
        </w:r>
        <w:proofErr w:type="spellStart"/>
        <w:r>
          <w:rPr>
            <w:lang w:eastAsia="zh-CN"/>
          </w:rPr>
          <w:t>consDataRateThrDl</w:t>
        </w:r>
        <w:proofErr w:type="spellEnd"/>
        <w:r w:rsidRPr="00407ABE">
          <w:rPr>
            <w:lang w:eastAsia="ja-JP"/>
          </w:rPr>
          <w:t>"</w:t>
        </w:r>
        <w:r w:rsidRPr="000616A6">
          <w:rPr>
            <w:lang w:eastAsia="ja-JP"/>
          </w:rPr>
          <w:t xml:space="preserve"> </w:t>
        </w:r>
        <w:r>
          <w:rPr>
            <w:lang w:eastAsia="ja-JP"/>
          </w:rPr>
          <w:t>and/or</w:t>
        </w:r>
        <w:r w:rsidRPr="00407ABE">
          <w:rPr>
            <w:lang w:eastAsia="ja-JP"/>
          </w:rPr>
          <w:t xml:space="preserve"> "</w:t>
        </w:r>
        <w:proofErr w:type="spellStart"/>
        <w:r>
          <w:rPr>
            <w:lang w:eastAsia="zh-CN"/>
          </w:rPr>
          <w:t>consDataRateThrUl</w:t>
        </w:r>
        <w:proofErr w:type="spellEnd"/>
        <w:r w:rsidRPr="00407ABE">
          <w:rPr>
            <w:lang w:eastAsia="ja-JP"/>
          </w:rPr>
          <w:t>" attribute</w:t>
        </w:r>
        <w:r>
          <w:rPr>
            <w:lang w:eastAsia="ja-JP"/>
          </w:rPr>
          <w:t>s a</w:t>
        </w:r>
      </w:ins>
      <w:ins w:id="52" w:author="Huawei" w:date="2023-11-16T14:14:00Z">
        <w:r>
          <w:rPr>
            <w:lang w:eastAsia="ja-JP"/>
          </w:rPr>
          <w:t>re</w:t>
        </w:r>
      </w:ins>
      <w:ins w:id="53" w:author="Huawei" w:date="2023-11-16T14:13:00Z">
        <w:r>
          <w:rPr>
            <w:lang w:eastAsia="ja-JP"/>
          </w:rPr>
          <w:t xml:space="preserve"> provided, the QoS parameter(s) to be measured indicates the Guaranteed Bitrate shall be provided.</w:t>
        </w:r>
      </w:ins>
    </w:p>
    <w:p w14:paraId="2614E880" w14:textId="77777777" w:rsidR="004417A5" w:rsidRDefault="004417A5" w:rsidP="004417A5">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0B285031" w14:textId="77777777" w:rsidR="004417A5" w:rsidRDefault="004417A5" w:rsidP="004417A5">
      <w:pPr>
        <w:pStyle w:val="B2"/>
      </w:pPr>
      <w:r>
        <w:tab/>
        <w:t xml:space="preserve">If the feature </w:t>
      </w:r>
      <w:r w:rsidRPr="003F07B5">
        <w:rPr>
          <w:lang w:eastAsia="zh-CN"/>
        </w:rPr>
        <w:t>"</w:t>
      </w:r>
      <w:r>
        <w:t>XRM_5G</w:t>
      </w:r>
      <w:r w:rsidRPr="003F07B5">
        <w:rPr>
          <w:lang w:eastAsia="zh-CN"/>
        </w:rPr>
        <w:t>"</w:t>
      </w:r>
      <w:r>
        <w:t xml:space="preserve"> is supported, and QoS monitoring control is for data rate, may include the averaging window within the </w:t>
      </w:r>
      <w:r w:rsidRPr="003F07B5">
        <w:rPr>
          <w:lang w:eastAsia="zh-CN"/>
        </w:rPr>
        <w:t>"</w:t>
      </w:r>
      <w:proofErr w:type="spellStart"/>
      <w:r>
        <w:rPr>
          <w:lang w:eastAsia="zh-CN"/>
        </w:rPr>
        <w:t>avrgWndw</w:t>
      </w:r>
      <w:proofErr w:type="spellEnd"/>
      <w:r w:rsidRPr="003F07B5">
        <w:rPr>
          <w:lang w:eastAsia="zh-CN"/>
        </w:rPr>
        <w:t>"</w:t>
      </w:r>
      <w:r>
        <w:rPr>
          <w:lang w:eastAsia="zh-CN"/>
        </w:rPr>
        <w:t xml:space="preserve"> attribute.</w:t>
      </w:r>
    </w:p>
    <w:p w14:paraId="24992B8A" w14:textId="77777777" w:rsidR="004417A5" w:rsidRPr="00C81D33" w:rsidRDefault="004417A5" w:rsidP="004417A5">
      <w:pPr>
        <w:pStyle w:val="B2"/>
      </w:pPr>
      <w:r>
        <w:tab/>
        <w:t xml:space="preserve">If the NEF authorizes the AF request, the NEF may create a QoS monitoring notification correlation identifier for the AF transaction during the creation of the AF resource and may provision it together with the received QoS monitoring parameters to the PCF by invoking the </w:t>
      </w:r>
      <w:proofErr w:type="spellStart"/>
      <w:r>
        <w:t>Npcf_PolicyAuthorization</w:t>
      </w:r>
      <w:proofErr w:type="spellEnd"/>
      <w:r>
        <w:t xml:space="preserve"> service as defined in 3GPP TS 29.514 [7]</w:t>
      </w:r>
      <w:r w:rsidRPr="00542F3C">
        <w:t xml:space="preserve"> </w:t>
      </w:r>
      <w:r>
        <w:t xml:space="preserve">or, if the "TSC_5G" </w:t>
      </w:r>
      <w:r>
        <w:rPr>
          <w:lang w:eastAsia="zh-CN"/>
        </w:rPr>
        <w:t>feature is supported,</w:t>
      </w:r>
      <w:r>
        <w:t xml:space="preserve"> to the TSCTSF by invoking the </w:t>
      </w:r>
      <w:proofErr w:type="spellStart"/>
      <w:r>
        <w:t>Ntsctsf</w:t>
      </w:r>
      <w:r>
        <w:rPr>
          <w:lang w:eastAsia="zh-CN"/>
        </w:rPr>
        <w:t>_QoSandTSCAssistance</w:t>
      </w:r>
      <w:proofErr w:type="spellEnd"/>
      <w:r>
        <w:t xml:space="preserve"> service as defined in </w:t>
      </w:r>
      <w:r>
        <w:rPr>
          <w:lang w:eastAsia="zh-CN"/>
        </w:rPr>
        <w:t>3GPP TS 29.565 [50]</w:t>
      </w:r>
      <w:r>
        <w:t>;</w:t>
      </w:r>
    </w:p>
    <w:p w14:paraId="23280867" w14:textId="77777777" w:rsidR="004417A5" w:rsidRDefault="004417A5" w:rsidP="004417A5">
      <w:pPr>
        <w:pStyle w:val="B2"/>
      </w:pPr>
      <w:r>
        <w:t>-</w:t>
      </w:r>
      <w:r>
        <w:tab/>
        <w:t xml:space="preserve">when the NEF receives the event notification for the AF transaction as </w:t>
      </w:r>
      <w:r>
        <w:rPr>
          <w:rFonts w:hint="eastAsia"/>
        </w:rPr>
        <w:t xml:space="preserve">defined in </w:t>
      </w:r>
      <w:r>
        <w:t>clause 4.2.2 of 3GPP TS 29.508 [26] or clauses 4.2.4.12 and 4.2.5.14 of 3GPP TS 29.514 [7]</w:t>
      </w:r>
      <w:r w:rsidRPr="00542F3C">
        <w:t xml:space="preserve"> </w:t>
      </w:r>
      <w:r>
        <w:t xml:space="preserve">or, if the "TSC_5G" </w:t>
      </w:r>
      <w:r>
        <w:rPr>
          <w:lang w:eastAsia="zh-CN"/>
        </w:rPr>
        <w:t xml:space="preserve">feature is </w:t>
      </w:r>
      <w:r>
        <w:rPr>
          <w:lang w:eastAsia="zh-CN"/>
        </w:rPr>
        <w:lastRenderedPageBreak/>
        <w:t>supported,</w:t>
      </w:r>
      <w:r>
        <w:t xml:space="preserve"> clause 5.3.2.5.7 of </w:t>
      </w:r>
      <w:r>
        <w:rPr>
          <w:lang w:eastAsia="zh-CN"/>
        </w:rPr>
        <w:t>3GPP TS 29.565 [50]</w:t>
      </w:r>
      <w:r>
        <w:t>, or when the AF requested direct notification, as defined in clause 5.2.2.3 of 3GPP TS 29.564 [61], the NEF shall include one or more QoS monitoring reports within the "</w:t>
      </w:r>
      <w:proofErr w:type="spellStart"/>
      <w:r>
        <w:rPr>
          <w:rFonts w:hint="eastAsia"/>
        </w:rPr>
        <w:t>qosMonReport</w:t>
      </w:r>
      <w:r>
        <w:t>s</w:t>
      </w:r>
      <w:proofErr w:type="spellEnd"/>
      <w:r>
        <w:t>" and/or "</w:t>
      </w:r>
      <w:proofErr w:type="spellStart"/>
      <w:r>
        <w:rPr>
          <w:rFonts w:hint="eastAsia"/>
        </w:rPr>
        <w:t>qosMon</w:t>
      </w:r>
      <w:r>
        <w:t>DatRate</w:t>
      </w:r>
      <w:r>
        <w:rPr>
          <w:rFonts w:hint="eastAsia"/>
        </w:rPr>
        <w:t>Rep</w:t>
      </w:r>
      <w:r>
        <w:t>s</w:t>
      </w:r>
      <w:proofErr w:type="spellEnd"/>
      <w:r>
        <w:t>" and/or "</w:t>
      </w:r>
      <w:proofErr w:type="spellStart"/>
      <w:r>
        <w:rPr>
          <w:rFonts w:hint="eastAsia"/>
        </w:rPr>
        <w:t>qosMon</w:t>
      </w:r>
      <w:r>
        <w:t>Cong</w:t>
      </w:r>
      <w:r>
        <w:rPr>
          <w:rFonts w:hint="eastAsia"/>
        </w:rPr>
        <w:t>Rep</w:t>
      </w:r>
      <w:r>
        <w:t>s</w:t>
      </w:r>
      <w:proofErr w:type="spellEnd"/>
      <w:r>
        <w:t xml:space="preserve">" attribute. Within the </w:t>
      </w:r>
      <w:proofErr w:type="spellStart"/>
      <w:r>
        <w:t>QosMonitoringReport</w:t>
      </w:r>
      <w:proofErr w:type="spellEnd"/>
      <w:r>
        <w:t xml:space="preserve"> data structure, the NEF shall include</w:t>
      </w:r>
      <w:r w:rsidRPr="00792AA8">
        <w:t xml:space="preserve"> </w:t>
      </w:r>
      <w:r>
        <w:t>the received monitored QoS information.</w:t>
      </w:r>
    </w:p>
    <w:p w14:paraId="51D724E5" w14:textId="77777777" w:rsidR="004417A5" w:rsidRDefault="004417A5" w:rsidP="004417A5">
      <w:pPr>
        <w:pStyle w:val="B3"/>
      </w:pPr>
      <w:r>
        <w:t>-</w:t>
      </w:r>
      <w:r>
        <w:tab/>
        <w:t>For packet delay measurements, within "</w:t>
      </w:r>
      <w:proofErr w:type="spellStart"/>
      <w:r>
        <w:rPr>
          <w:rFonts w:hint="eastAsia"/>
        </w:rPr>
        <w:t>qosMonReport</w:t>
      </w:r>
      <w:r>
        <w:t>s</w:t>
      </w:r>
      <w:proofErr w:type="spellEnd"/>
      <w:r>
        <w:t>":</w:t>
      </w:r>
    </w:p>
    <w:p w14:paraId="45AF37FD" w14:textId="77777777" w:rsidR="004417A5" w:rsidRDefault="004417A5" w:rsidP="004417A5">
      <w:pPr>
        <w:pStyle w:val="B4"/>
      </w:pPr>
      <w:r>
        <w:t>a.</w:t>
      </w:r>
      <w:r>
        <w:tab/>
        <w:t>one or two uplink packet delays within the "</w:t>
      </w:r>
      <w:proofErr w:type="spellStart"/>
      <w:r>
        <w:t>ulDelays</w:t>
      </w:r>
      <w:proofErr w:type="spellEnd"/>
      <w:r>
        <w:t>" attribute; and/or</w:t>
      </w:r>
    </w:p>
    <w:p w14:paraId="6E03B3BB" w14:textId="77777777" w:rsidR="004417A5" w:rsidRDefault="004417A5" w:rsidP="004417A5">
      <w:pPr>
        <w:pStyle w:val="B4"/>
      </w:pPr>
      <w:r>
        <w:t>b.</w:t>
      </w:r>
      <w:r>
        <w:tab/>
        <w:t>one or two downlink packet delays within the "</w:t>
      </w:r>
      <w:proofErr w:type="spellStart"/>
      <w:r>
        <w:t>dlDelays</w:t>
      </w:r>
      <w:proofErr w:type="spellEnd"/>
      <w:r>
        <w:t>" attribute;</w:t>
      </w:r>
      <w:r w:rsidRPr="00FE3927">
        <w:t xml:space="preserve"> </w:t>
      </w:r>
      <w:r>
        <w:t>and/or</w:t>
      </w:r>
    </w:p>
    <w:p w14:paraId="1F13106F" w14:textId="77777777" w:rsidR="004417A5" w:rsidRDefault="004417A5" w:rsidP="004417A5">
      <w:pPr>
        <w:pStyle w:val="B4"/>
      </w:pPr>
      <w:r>
        <w:t>c.</w:t>
      </w:r>
      <w:r>
        <w:tab/>
        <w:t>one or two round trip packet delays within the "</w:t>
      </w:r>
      <w:proofErr w:type="spellStart"/>
      <w:r>
        <w:t>rtDelays</w:t>
      </w:r>
      <w:proofErr w:type="spellEnd"/>
      <w:r>
        <w:t>" attribute;</w:t>
      </w:r>
    </w:p>
    <w:p w14:paraId="396A43C6" w14:textId="77777777" w:rsidR="004417A5" w:rsidRDefault="004417A5" w:rsidP="004417A5">
      <w:pPr>
        <w:pStyle w:val="B3"/>
      </w:pPr>
      <w:r>
        <w:t>-</w:t>
      </w:r>
      <w:r>
        <w:tab/>
        <w:t>When the feature "</w:t>
      </w:r>
      <w:r>
        <w:rPr>
          <w:rFonts w:hint="eastAsia"/>
          <w:lang w:val="en-US" w:eastAsia="zh-CN"/>
        </w:rPr>
        <w:t>XRM_5G</w:t>
      </w:r>
      <w:r>
        <w:t>" is supported, for congestion information measurements, within the "</w:t>
      </w:r>
      <w:proofErr w:type="spellStart"/>
      <w:r>
        <w:rPr>
          <w:lang w:eastAsia="zh-CN"/>
        </w:rPr>
        <w:t>qosMonConInfoReps</w:t>
      </w:r>
      <w:proofErr w:type="spellEnd"/>
      <w:r>
        <w:t>":</w:t>
      </w:r>
    </w:p>
    <w:p w14:paraId="3CB6C76A" w14:textId="77777777" w:rsidR="004417A5" w:rsidRDefault="004417A5" w:rsidP="004417A5">
      <w:pPr>
        <w:pStyle w:val="B4"/>
      </w:pPr>
      <w:r>
        <w:t>a.</w:t>
      </w:r>
      <w:r>
        <w:tab/>
      </w:r>
      <w:r>
        <w:rPr>
          <w:lang w:eastAsia="zh-CN"/>
        </w:rPr>
        <w:t xml:space="preserve">the </w:t>
      </w:r>
      <w:r>
        <w:t>uplink congestion information measurement(s) within the "</w:t>
      </w:r>
      <w:proofErr w:type="spellStart"/>
      <w:r>
        <w:t>ulConInfo</w:t>
      </w:r>
      <w:proofErr w:type="spellEnd"/>
      <w:r>
        <w:t xml:space="preserve">" </w:t>
      </w:r>
      <w:proofErr w:type="spellStart"/>
      <w:proofErr w:type="gramStart"/>
      <w:r>
        <w:t>attribute;and</w:t>
      </w:r>
      <w:proofErr w:type="spellEnd"/>
      <w:proofErr w:type="gramEnd"/>
      <w:r>
        <w:t>/or</w:t>
      </w:r>
    </w:p>
    <w:p w14:paraId="4B0D0819" w14:textId="77777777" w:rsidR="004417A5" w:rsidRDefault="004417A5" w:rsidP="004417A5">
      <w:pPr>
        <w:pStyle w:val="B4"/>
      </w:pPr>
      <w:r>
        <w:t>b.</w:t>
      </w:r>
      <w:r>
        <w:tab/>
        <w:t>the downlink</w:t>
      </w:r>
      <w:r w:rsidRPr="00466260">
        <w:t xml:space="preserve"> </w:t>
      </w:r>
      <w:r>
        <w:t>congestion information measurement(s) within the "</w:t>
      </w:r>
      <w:proofErr w:type="spellStart"/>
      <w:r>
        <w:rPr>
          <w:lang w:val="en-US" w:eastAsia="zh-CN"/>
        </w:rPr>
        <w:t>dl</w:t>
      </w:r>
      <w:r>
        <w:rPr>
          <w:rFonts w:hint="eastAsia"/>
          <w:lang w:val="en-US" w:eastAsia="zh-CN"/>
        </w:rPr>
        <w:t>ConInfo</w:t>
      </w:r>
      <w:proofErr w:type="spellEnd"/>
      <w:r>
        <w:t>" attribute; or</w:t>
      </w:r>
    </w:p>
    <w:p w14:paraId="4DFC71B6" w14:textId="77777777" w:rsidR="004417A5" w:rsidRDefault="004417A5" w:rsidP="004417A5">
      <w:pPr>
        <w:pStyle w:val="B4"/>
      </w:pPr>
      <w:r>
        <w:t>c.</w:t>
      </w:r>
      <w:r>
        <w:tab/>
        <w:t xml:space="preserve">the </w:t>
      </w:r>
      <w:r>
        <w:rPr>
          <w:rFonts w:hint="eastAsia"/>
          <w:lang w:val="en-US" w:eastAsia="zh-CN"/>
        </w:rPr>
        <w:t>congestion information</w:t>
      </w:r>
      <w:r>
        <w:t xml:space="preserve"> measurement failure indicator within the "</w:t>
      </w:r>
      <w:r>
        <w:rPr>
          <w:rFonts w:hint="eastAsia"/>
          <w:lang w:val="en-US" w:eastAsia="zh-CN"/>
        </w:rPr>
        <w:t>ci</w:t>
      </w:r>
      <w:r>
        <w:t>mf" attribute</w:t>
      </w:r>
    </w:p>
    <w:p w14:paraId="68A329A8" w14:textId="77777777" w:rsidR="004417A5" w:rsidRDefault="004417A5" w:rsidP="004417A5">
      <w:pPr>
        <w:pStyle w:val="B3"/>
      </w:pPr>
      <w:r>
        <w:t>-</w:t>
      </w:r>
      <w:r>
        <w:tab/>
        <w:t xml:space="preserve">one or two </w:t>
      </w:r>
      <w:bookmarkStart w:id="54" w:name="OLE_LINK10"/>
      <w:r>
        <w:rPr>
          <w:rFonts w:hint="eastAsia"/>
          <w:lang w:val="en-US" w:eastAsia="zh-CN"/>
        </w:rPr>
        <w:t>congestion information</w:t>
      </w:r>
      <w:r>
        <w:t xml:space="preserve"> within the "</w:t>
      </w:r>
      <w:proofErr w:type="spellStart"/>
      <w:r>
        <w:rPr>
          <w:rFonts w:hint="eastAsia"/>
          <w:lang w:val="en-US" w:eastAsia="zh-CN"/>
        </w:rPr>
        <w:t>CongInfo</w:t>
      </w:r>
      <w:proofErr w:type="spellEnd"/>
      <w:r>
        <w:t>"</w:t>
      </w:r>
      <w:bookmarkEnd w:id="54"/>
      <w:r>
        <w:t xml:space="preserve"> attribute; or</w:t>
      </w:r>
    </w:p>
    <w:p w14:paraId="56820A5D" w14:textId="77777777" w:rsidR="004417A5" w:rsidRDefault="004417A5" w:rsidP="004417A5">
      <w:pPr>
        <w:pStyle w:val="B3"/>
      </w:pPr>
      <w:r>
        <w:t>-</w:t>
      </w:r>
      <w:r>
        <w:tab/>
        <w:t xml:space="preserve">when the feature </w:t>
      </w:r>
      <w:r w:rsidRPr="003F07B5">
        <w:rPr>
          <w:lang w:eastAsia="zh-CN"/>
        </w:rPr>
        <w:t>"</w:t>
      </w:r>
      <w:r>
        <w:t>XRM_5G</w:t>
      </w:r>
      <w:r w:rsidRPr="003F07B5">
        <w:rPr>
          <w:lang w:eastAsia="zh-CN"/>
        </w:rPr>
        <w:t>"</w:t>
      </w:r>
      <w:r>
        <w:t xml:space="preserve"> is supported, for data rate measurements, within "</w:t>
      </w:r>
      <w:proofErr w:type="spellStart"/>
      <w:r>
        <w:rPr>
          <w:rFonts w:hint="eastAsia"/>
        </w:rPr>
        <w:t>qosMon</w:t>
      </w:r>
      <w:r>
        <w:t>DatRate</w:t>
      </w:r>
      <w:r>
        <w:rPr>
          <w:rFonts w:hint="eastAsia"/>
        </w:rPr>
        <w:t>Report</w:t>
      </w:r>
      <w:r>
        <w:t>s</w:t>
      </w:r>
      <w:proofErr w:type="spellEnd"/>
      <w:r>
        <w:t>":</w:t>
      </w:r>
    </w:p>
    <w:p w14:paraId="55D4870C" w14:textId="77777777" w:rsidR="004417A5" w:rsidRDefault="004417A5" w:rsidP="004417A5">
      <w:pPr>
        <w:pStyle w:val="B4"/>
      </w:pPr>
      <w:r>
        <w:t>a.</w:t>
      </w:r>
      <w:r>
        <w:tab/>
        <w:t>one data rate measurement for the UL within the "</w:t>
      </w:r>
      <w:proofErr w:type="spellStart"/>
      <w:r>
        <w:t>ulDataRate</w:t>
      </w:r>
      <w:proofErr w:type="spellEnd"/>
      <w:r>
        <w:t>" attribute; and/or</w:t>
      </w:r>
    </w:p>
    <w:p w14:paraId="554DBB76" w14:textId="77777777" w:rsidR="004417A5" w:rsidRDefault="004417A5" w:rsidP="004417A5">
      <w:pPr>
        <w:pStyle w:val="B4"/>
      </w:pPr>
      <w:r>
        <w:t>b.</w:t>
      </w:r>
      <w:r>
        <w:tab/>
        <w:t>one data rate measurement for the DL within the "</w:t>
      </w:r>
      <w:proofErr w:type="spellStart"/>
      <w:r>
        <w:t>dlDataRate</w:t>
      </w:r>
      <w:proofErr w:type="spellEnd"/>
      <w:r>
        <w:t>" attribute; or</w:t>
      </w:r>
    </w:p>
    <w:p w14:paraId="221D917C" w14:textId="77777777" w:rsidR="004417A5" w:rsidRDefault="004417A5" w:rsidP="004417A5">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maximum and minimum data rate calculated during the waiting time period applies for Data Rate QoS monitoring is FFS.</w:t>
      </w:r>
    </w:p>
    <w:p w14:paraId="6362FFF0" w14:textId="436FD1AA" w:rsidR="004417A5" w:rsidRDefault="004417A5" w:rsidP="004417A5">
      <w:pPr>
        <w:pStyle w:val="B3"/>
        <w:ind w:left="1137" w:hanging="285"/>
        <w:rPr>
          <w:ins w:id="55" w:author="Huawei" w:date="2023-11-16T14:06:00Z"/>
        </w:rPr>
      </w:pPr>
      <w:r>
        <w:t>-</w:t>
      </w:r>
      <w:r>
        <w:tab/>
      </w:r>
      <w:bookmarkStart w:id="56" w:name="_Hlk129012371"/>
      <w:r>
        <w:t>if the feature "</w:t>
      </w:r>
      <w:proofErr w:type="spellStart"/>
      <w:r>
        <w:t>PacketDelayFailureReport</w:t>
      </w:r>
      <w:proofErr w:type="spellEnd"/>
      <w:r>
        <w:t>" is supported, the packet delay measurement failure indicator within the "</w:t>
      </w:r>
      <w:proofErr w:type="spellStart"/>
      <w:r>
        <w:t>pdmf</w:t>
      </w:r>
      <w:proofErr w:type="spellEnd"/>
      <w:r>
        <w:t>" attribute;</w:t>
      </w:r>
      <w:bookmarkEnd w:id="56"/>
      <w:del w:id="57" w:author="Huawei" w:date="2023-11-16T14:06:00Z">
        <w:r w:rsidDel="000D0813">
          <w:delText xml:space="preserve"> or</w:delText>
        </w:r>
      </w:del>
    </w:p>
    <w:p w14:paraId="1707046E" w14:textId="7FEAFA3D" w:rsidR="000D0813" w:rsidRDefault="000D0813" w:rsidP="000D0813">
      <w:pPr>
        <w:pStyle w:val="B3"/>
        <w:rPr>
          <w:ins w:id="58" w:author="Huawei" w:date="2023-11-16T14:06:00Z"/>
        </w:rPr>
      </w:pPr>
      <w:ins w:id="59" w:author="Huawei" w:date="2023-11-16T14:06:00Z">
        <w:r>
          <w:t>-</w:t>
        </w:r>
        <w:r>
          <w:tab/>
          <w:t>when the "</w:t>
        </w:r>
        <w:r>
          <w:rPr>
            <w:rFonts w:cs="Arial"/>
          </w:rPr>
          <w:t>ListUE_5G</w:t>
        </w:r>
        <w:r>
          <w:t xml:space="preserve">" feature is supported, for QoS monitoring for </w:t>
        </w:r>
        <w:r>
          <w:rPr>
            <w:noProof/>
            <w:lang w:eastAsia="zh-CN"/>
          </w:rPr>
          <w:t>c</w:t>
        </w:r>
        <w:r w:rsidRPr="00B80D6F">
          <w:rPr>
            <w:noProof/>
            <w:lang w:eastAsia="zh-CN"/>
          </w:rPr>
          <w:t xml:space="preserve">onsolidated </w:t>
        </w:r>
        <w:r>
          <w:t>data rate for list of UEs</w:t>
        </w:r>
      </w:ins>
      <w:ins w:id="60" w:author="Huawei" w:date="2023-11-16T14:07:00Z">
        <w:r w:rsidR="005E77DB">
          <w:t>, within "</w:t>
        </w:r>
        <w:proofErr w:type="spellStart"/>
        <w:r>
          <w:rPr>
            <w:rFonts w:hint="eastAsia"/>
            <w:lang w:eastAsia="zh-CN"/>
          </w:rPr>
          <w:t>a</w:t>
        </w:r>
        <w:r>
          <w:rPr>
            <w:lang w:eastAsia="zh-CN"/>
          </w:rPr>
          <w:t>ggrDataRateRpts</w:t>
        </w:r>
        <w:proofErr w:type="spellEnd"/>
        <w:r w:rsidR="005E77DB">
          <w:t>"</w:t>
        </w:r>
      </w:ins>
      <w:ins w:id="61" w:author="Huawei" w:date="2023-11-16T14:06:00Z">
        <w:r>
          <w:t>:</w:t>
        </w:r>
      </w:ins>
    </w:p>
    <w:p w14:paraId="0341AE61" w14:textId="18222AA6" w:rsidR="000D0813" w:rsidRDefault="000D0813" w:rsidP="000D0813">
      <w:pPr>
        <w:pStyle w:val="B4"/>
        <w:rPr>
          <w:ins w:id="62" w:author="Huawei" w:date="2023-11-16T14:06:00Z"/>
        </w:rPr>
      </w:pPr>
      <w:ins w:id="63" w:author="Huawei" w:date="2023-11-16T14:06:00Z">
        <w:r>
          <w:t>-</w:t>
        </w:r>
        <w:r>
          <w:tab/>
          <w:t xml:space="preserve">the </w:t>
        </w:r>
        <w:r>
          <w:rPr>
            <w:noProof/>
            <w:lang w:eastAsia="zh-CN"/>
          </w:rPr>
          <w:t>c</w:t>
        </w:r>
        <w:r w:rsidRPr="00B80D6F">
          <w:rPr>
            <w:noProof/>
            <w:lang w:eastAsia="zh-CN"/>
          </w:rPr>
          <w:t xml:space="preserve">onsolidated </w:t>
        </w:r>
        <w:r>
          <w:t xml:space="preserve">data rate </w:t>
        </w:r>
      </w:ins>
      <w:ins w:id="64" w:author="Huawei" w:date="2023-11-16T14:08:00Z">
        <w:r w:rsidR="005E77DB">
          <w:t xml:space="preserve">measurement </w:t>
        </w:r>
      </w:ins>
      <w:ins w:id="65" w:author="Huawei" w:date="2023-11-16T14:06:00Z">
        <w:r>
          <w:t xml:space="preserve">for </w:t>
        </w:r>
      </w:ins>
      <w:ins w:id="66" w:author="Huawei" w:date="2023-11-16T14:08:00Z">
        <w:r w:rsidR="005E77DB">
          <w:t xml:space="preserve">DL </w:t>
        </w:r>
      </w:ins>
      <w:ins w:id="67" w:author="Huawei" w:date="2023-11-16T14:06:00Z">
        <w:r>
          <w:t xml:space="preserve">within the </w:t>
        </w:r>
        <w:r w:rsidRPr="003F07B5">
          <w:t>"</w:t>
        </w:r>
      </w:ins>
      <w:proofErr w:type="spellStart"/>
      <w:ins w:id="68" w:author="Huawei" w:date="2023-11-16T14:08:00Z">
        <w:r w:rsidR="005E77DB">
          <w:t>dlAggrDataRate</w:t>
        </w:r>
      </w:ins>
      <w:proofErr w:type="spellEnd"/>
      <w:ins w:id="69" w:author="Huawei" w:date="2023-11-16T14:06:00Z">
        <w:r w:rsidRPr="003F07B5">
          <w:t>"</w:t>
        </w:r>
        <w:r>
          <w:t xml:space="preserve"> attribute; and/or</w:t>
        </w:r>
      </w:ins>
    </w:p>
    <w:p w14:paraId="33CB3D9A" w14:textId="3E9A2167" w:rsidR="000D0813" w:rsidRPr="005E77DB" w:rsidRDefault="000D0813" w:rsidP="005E77DB">
      <w:pPr>
        <w:pStyle w:val="B4"/>
      </w:pPr>
      <w:ins w:id="70" w:author="Huawei" w:date="2023-11-16T14:06:00Z">
        <w:r>
          <w:t>-</w:t>
        </w:r>
        <w:r>
          <w:tab/>
          <w:t>the</w:t>
        </w:r>
        <w:r w:rsidRPr="000D0813">
          <w:rPr>
            <w:noProof/>
            <w:lang w:eastAsia="zh-CN"/>
          </w:rPr>
          <w:t xml:space="preserve"> </w:t>
        </w:r>
        <w:r>
          <w:rPr>
            <w:noProof/>
            <w:lang w:eastAsia="zh-CN"/>
          </w:rPr>
          <w:t>c</w:t>
        </w:r>
        <w:r w:rsidRPr="00B80D6F">
          <w:rPr>
            <w:noProof/>
            <w:lang w:eastAsia="zh-CN"/>
          </w:rPr>
          <w:t>onsolidated</w:t>
        </w:r>
        <w:r>
          <w:t xml:space="preserve"> data rate </w:t>
        </w:r>
      </w:ins>
      <w:ins w:id="71" w:author="Huawei" w:date="2023-11-16T14:08:00Z">
        <w:r w:rsidR="005E77DB">
          <w:t xml:space="preserve">measurement </w:t>
        </w:r>
      </w:ins>
      <w:ins w:id="72" w:author="Huawei" w:date="2023-11-16T14:06:00Z">
        <w:r>
          <w:t xml:space="preserve">for </w:t>
        </w:r>
      </w:ins>
      <w:ins w:id="73" w:author="Huawei" w:date="2023-11-16T14:08:00Z">
        <w:r w:rsidR="005E77DB">
          <w:t>UL</w:t>
        </w:r>
      </w:ins>
      <w:ins w:id="74" w:author="Huawei" w:date="2023-11-16T14:06:00Z">
        <w:r w:rsidRPr="00645528">
          <w:t xml:space="preserve"> </w:t>
        </w:r>
        <w:r>
          <w:t xml:space="preserve">within the </w:t>
        </w:r>
        <w:r w:rsidRPr="003F07B5">
          <w:t>"</w:t>
        </w:r>
      </w:ins>
      <w:proofErr w:type="spellStart"/>
      <w:ins w:id="75" w:author="Huawei" w:date="2023-11-16T14:08:00Z">
        <w:r w:rsidR="005E77DB">
          <w:t>ulAggrDataRate</w:t>
        </w:r>
      </w:ins>
      <w:proofErr w:type="spellEnd"/>
      <w:ins w:id="76" w:author="Huawei" w:date="2023-11-16T14:06:00Z">
        <w:r w:rsidRPr="003F07B5">
          <w:t>"</w:t>
        </w:r>
        <w:r>
          <w:t xml:space="preserve"> attribute;</w:t>
        </w:r>
      </w:ins>
    </w:p>
    <w:p w14:paraId="68017560" w14:textId="77777777" w:rsidR="004417A5" w:rsidRDefault="004417A5" w:rsidP="004417A5">
      <w:pPr>
        <w:pStyle w:val="EditorsNote"/>
        <w:ind w:left="1137" w:hanging="285"/>
        <w:rPr>
          <w:color w:val="auto"/>
        </w:rPr>
      </w:pPr>
      <w:bookmarkStart w:id="77" w:name="OLE_LINK8"/>
      <w:r>
        <w:rPr>
          <w:color w:val="auto"/>
        </w:rPr>
        <w:t xml:space="preserve">Editor’s Note: </w:t>
      </w:r>
      <w:r>
        <w:rPr>
          <w:rFonts w:hint="eastAsia"/>
          <w:color w:val="auto"/>
          <w:lang w:val="en-US" w:eastAsia="zh-CN"/>
        </w:rPr>
        <w:t>It is FFS</w:t>
      </w:r>
      <w:bookmarkStart w:id="78" w:name="OLE_LINK9"/>
      <w:r>
        <w:rPr>
          <w:rFonts w:hint="eastAsia"/>
          <w:color w:val="auto"/>
          <w:lang w:val="en-US" w:eastAsia="zh-CN"/>
        </w:rPr>
        <w:t xml:space="preserve"> whether new data type structure is needed for QoS monitoring control for multi-modal services.</w:t>
      </w:r>
      <w:bookmarkEnd w:id="78"/>
    </w:p>
    <w:bookmarkEnd w:id="77"/>
    <w:p w14:paraId="1B00BFE4" w14:textId="77777777" w:rsidR="004417A5" w:rsidRPr="008D173A" w:rsidRDefault="004417A5" w:rsidP="004417A5">
      <w:pPr>
        <w:pStyle w:val="B2"/>
      </w:pPr>
      <w:r>
        <w:t>-</w:t>
      </w:r>
      <w:r>
        <w:tab/>
      </w:r>
      <w:r w:rsidRPr="008D173A">
        <w:t xml:space="preserve">if the "XRM_5G" feature is supported, when the NEF receives the event notification for the AF transaction as </w:t>
      </w:r>
      <w:r w:rsidRPr="008D173A">
        <w:rPr>
          <w:rFonts w:hint="eastAsia"/>
        </w:rPr>
        <w:t xml:space="preserve">defined in </w:t>
      </w:r>
      <w:r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w:t>
      </w:r>
      <w:proofErr w:type="spellStart"/>
      <w:r w:rsidRPr="008D173A">
        <w:t>multiModFlows</w:t>
      </w:r>
      <w:proofErr w:type="spellEnd"/>
      <w:r w:rsidRPr="008D173A">
        <w:t>" attribute.</w:t>
      </w:r>
    </w:p>
    <w:p w14:paraId="06CE4368" w14:textId="77777777" w:rsidR="004417A5" w:rsidRDefault="004417A5" w:rsidP="004417A5">
      <w:pPr>
        <w:pStyle w:val="B10"/>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w:t>
      </w:r>
      <w:proofErr w:type="spellStart"/>
      <w:r>
        <w:rPr>
          <w:lang w:eastAsia="zh-CN"/>
        </w:rPr>
        <w:t>altQosReferences</w:t>
      </w:r>
      <w:proofErr w:type="spellEnd"/>
      <w:r>
        <w:rPr>
          <w:lang w:eastAsia="zh-CN"/>
        </w:rPr>
        <w:t>"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Pr>
          <w:lang w:eastAsia="zh-CN"/>
        </w:rPr>
        <w:t>.</w:t>
      </w:r>
    </w:p>
    <w:p w14:paraId="31FC9B63" w14:textId="77777777" w:rsidR="004417A5" w:rsidRDefault="004417A5" w:rsidP="004417A5">
      <w:pPr>
        <w:pStyle w:val="B10"/>
        <w:rPr>
          <w:lang w:eastAsia="zh-CN"/>
        </w:rPr>
      </w:pPr>
      <w:r>
        <w:rPr>
          <w:lang w:eastAsia="zh-CN"/>
        </w:rPr>
        <w:t>-</w:t>
      </w:r>
      <w:r>
        <w:rPr>
          <w:lang w:eastAsia="zh-CN"/>
        </w:rPr>
        <w:tab/>
        <w:t xml:space="preserve">When the NEF interfaces directly with the PCF, the NEF shall transfer them to the PCF in the </w:t>
      </w:r>
      <w:proofErr w:type="spellStart"/>
      <w:r>
        <w:rPr>
          <w:lang w:eastAsia="zh-CN"/>
        </w:rPr>
        <w:t>Npcf_PolicyAuthorization</w:t>
      </w:r>
      <w:proofErr w:type="spellEnd"/>
      <w:r>
        <w:rPr>
          <w:lang w:eastAsia="zh-CN"/>
        </w:rPr>
        <w:t xml:space="preserve"> service and subscribe to PCF event "QOS_NOTIF" in the </w:t>
      </w:r>
      <w:proofErr w:type="spellStart"/>
      <w:r>
        <w:rPr>
          <w:lang w:eastAsia="zh-CN"/>
        </w:rPr>
        <w:t>Npcf_PolicyAuthorization</w:t>
      </w:r>
      <w:proofErr w:type="spellEnd"/>
      <w:r>
        <w:rPr>
          <w:lang w:eastAsia="zh-CN"/>
        </w:rPr>
        <w:t xml:space="preserve">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42E1FE0E" w14:textId="77777777" w:rsidR="004417A5" w:rsidRDefault="004417A5" w:rsidP="004417A5">
      <w:pPr>
        <w:pStyle w:val="B10"/>
        <w:rPr>
          <w:lang w:eastAsia="zh-CN"/>
        </w:rPr>
      </w:pPr>
      <w:r>
        <w:rPr>
          <w:lang w:eastAsia="zh-CN"/>
        </w:rPr>
        <w:lastRenderedPageBreak/>
        <w:t>-</w:t>
      </w:r>
      <w:r>
        <w:rPr>
          <w:lang w:eastAsia="zh-CN"/>
        </w:rPr>
        <w:tab/>
        <w:t xml:space="preserve">If the "TSC_5G" feature is supported, when the NEF interfaces with the TSCTSF, the NEF shall transfer the received alternative QoS references to the TSCTSF in the </w:t>
      </w:r>
      <w:proofErr w:type="spellStart"/>
      <w:r>
        <w:rPr>
          <w:lang w:eastAsia="zh-CN"/>
        </w:rPr>
        <w:t>Ntsctsf_QoSandTSCAssistance</w:t>
      </w:r>
      <w:proofErr w:type="spellEnd"/>
      <w:r>
        <w:rPr>
          <w:lang w:eastAsia="zh-CN"/>
        </w:rPr>
        <w:t xml:space="preserv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receives the notification of TSCTSF event "SUCCESSFUL_RESOURCES_ALLOCATION", it shall notify the AF the event together with the currently applied QoS reference if received.</w:t>
      </w:r>
    </w:p>
    <w:p w14:paraId="72DC37CC" w14:textId="77777777" w:rsidR="004417A5" w:rsidRDefault="004417A5" w:rsidP="004417A5">
      <w:pPr>
        <w:pStyle w:val="B10"/>
        <w:rPr>
          <w:lang w:eastAsia="zh-CN"/>
        </w:rPr>
      </w:pPr>
      <w:r>
        <w:rPr>
          <w:lang w:eastAsia="zh-CN"/>
        </w:rPr>
        <w:tab/>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05558FB7" w14:textId="5216BE57" w:rsidR="004417A5" w:rsidRDefault="004417A5" w:rsidP="004417A5">
      <w:pPr>
        <w:pStyle w:val="NO"/>
        <w:rPr>
          <w:lang w:eastAsia="zh-CN"/>
        </w:rPr>
      </w:pPr>
      <w:r>
        <w:rPr>
          <w:rFonts w:hint="eastAsia"/>
          <w:lang w:eastAsia="ja-JP"/>
        </w:rPr>
        <w:t>NOTE</w:t>
      </w:r>
      <w:r>
        <w:rPr>
          <w:lang w:val="en-US" w:eastAsia="ja-JP"/>
        </w:rPr>
        <w:t> </w:t>
      </w:r>
      <w:del w:id="79" w:author="Huawei" w:date="2023-11-03T09:12:00Z">
        <w:r w:rsidDel="00CF0CB6">
          <w:rPr>
            <w:lang w:val="en-US" w:eastAsia="ja-JP"/>
          </w:rPr>
          <w:delText>1</w:delText>
        </w:r>
      </w:del>
      <w:ins w:id="80" w:author="Huawei" w:date="2023-11-03T09:12:00Z">
        <w:r w:rsidR="00CF0CB6">
          <w:rPr>
            <w:lang w:val="en-US" w:eastAsia="ja-JP"/>
          </w:rPr>
          <w:t>2</w:t>
        </w:r>
      </w:ins>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3E7703AC" w14:textId="77777777" w:rsidR="004417A5" w:rsidRDefault="004417A5" w:rsidP="004417A5">
      <w:pPr>
        <w:pStyle w:val="B10"/>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76D4AD0E" w14:textId="77777777" w:rsidR="004417A5" w:rsidRDefault="004417A5" w:rsidP="004417A5">
      <w:pPr>
        <w:pStyle w:val="B2"/>
      </w:pPr>
      <w:r>
        <w:rPr>
          <w:lang w:eastAsia="zh-CN"/>
        </w:rPr>
        <w:t>-</w:t>
      </w:r>
      <w:r>
        <w:rPr>
          <w:lang w:eastAsia="zh-CN"/>
        </w:rPr>
        <w:tab/>
        <w:t>the TSC QoS requirement within the "</w:t>
      </w:r>
      <w:proofErr w:type="spellStart"/>
      <w:r>
        <w:rPr>
          <w:lang w:eastAsia="zh-CN"/>
        </w:rPr>
        <w:t>tscQosReq</w:t>
      </w:r>
      <w:proofErr w:type="spellEnd"/>
      <w:r>
        <w:rPr>
          <w:lang w:eastAsia="zh-CN"/>
        </w:rPr>
        <w:t xml:space="preserve">" attribute. </w:t>
      </w:r>
      <w:r>
        <w:t xml:space="preserve">Within the </w:t>
      </w:r>
      <w:proofErr w:type="spellStart"/>
      <w:r>
        <w:rPr>
          <w:lang w:eastAsia="zh-CN"/>
        </w:rPr>
        <w:t>TscQosRequirement</w:t>
      </w:r>
      <w:proofErr w:type="spellEnd"/>
      <w:r>
        <w:t xml:space="preserve"> data structure, the AF may include:</w:t>
      </w:r>
    </w:p>
    <w:p w14:paraId="57FFEE8A" w14:textId="77777777" w:rsidR="004417A5" w:rsidRDefault="004417A5" w:rsidP="004417A5">
      <w:pPr>
        <w:pStyle w:val="B3"/>
      </w:pPr>
      <w:r>
        <w:t>-</w:t>
      </w:r>
      <w:r>
        <w:tab/>
        <w:t xml:space="preserve">the input information to construct the </w:t>
      </w:r>
      <w:r w:rsidRPr="001B7C50">
        <w:t>TSC Assistance Container</w:t>
      </w:r>
      <w:r>
        <w:t xml:space="preserve"> within the "</w:t>
      </w:r>
      <w:proofErr w:type="spellStart"/>
      <w:r>
        <w:t>tscaiInputUl</w:t>
      </w:r>
      <w:proofErr w:type="spellEnd"/>
      <w:r>
        <w:t>" attribute and/or "</w:t>
      </w:r>
      <w:proofErr w:type="spellStart"/>
      <w:r>
        <w:t>tscaiInputDl"attribute</w:t>
      </w:r>
      <w:proofErr w:type="spellEnd"/>
      <w:r>
        <w:t>,</w:t>
      </w:r>
      <w:r w:rsidRPr="006F7F8E">
        <w:t xml:space="preserve"> </w:t>
      </w:r>
      <w:r>
        <w:t xml:space="preserve">and the </w:t>
      </w:r>
      <w:r>
        <w:rPr>
          <w:lang w:eastAsia="zh-CN"/>
        </w:rPr>
        <w:t>(g)PTP domain that the AF is located in within the "</w:t>
      </w:r>
      <w:proofErr w:type="spellStart"/>
      <w:r>
        <w:t>tscaiTimeDom</w:t>
      </w:r>
      <w:proofErr w:type="spellEnd"/>
      <w:r>
        <w:rPr>
          <w:lang w:eastAsia="zh-CN"/>
        </w:rPr>
        <w:t>" attribute;</w:t>
      </w:r>
    </w:p>
    <w:p w14:paraId="106F1919" w14:textId="2386FB72" w:rsidR="004417A5" w:rsidRDefault="004417A5" w:rsidP="004417A5">
      <w:pPr>
        <w:keepLines/>
        <w:ind w:left="1135" w:hanging="851"/>
        <w:rPr>
          <w:lang w:eastAsia="zh-CN"/>
        </w:rPr>
      </w:pPr>
      <w:r w:rsidRPr="00B26728">
        <w:t>NOTE</w:t>
      </w:r>
      <w:r>
        <w:t> </w:t>
      </w:r>
      <w:del w:id="81" w:author="Huawei" w:date="2023-11-03T09:12:00Z">
        <w:r w:rsidDel="00CF0CB6">
          <w:delText>2</w:delText>
        </w:r>
      </w:del>
      <w:ins w:id="82" w:author="Huawei" w:date="2023-11-03T09:12:00Z">
        <w:r w:rsidR="00CF0CB6">
          <w:t>3</w:t>
        </w:r>
      </w:ins>
      <w:r w:rsidRPr="00B26728">
        <w:t>:</w:t>
      </w:r>
      <w:r w:rsidRPr="00B26728">
        <w:tab/>
        <w:t xml:space="preserve">For the adjustment of </w:t>
      </w:r>
      <w:r w:rsidRPr="0072693B">
        <w:t>burst</w:t>
      </w:r>
      <w:r>
        <w:t xml:space="preserve"> </w:t>
      </w:r>
      <w:r>
        <w:rPr>
          <w:rFonts w:hint="eastAsia"/>
          <w:lang w:eastAsia="zh-CN"/>
        </w:rPr>
        <w:t>sendi</w:t>
      </w:r>
      <w:r>
        <w:t>ng</w:t>
      </w:r>
      <w:r w:rsidRPr="0072693B">
        <w:t xml:space="preserve"> time </w:t>
      </w:r>
      <w:r w:rsidRPr="00B26728">
        <w:t>and adjustment of periodicity</w:t>
      </w:r>
      <w:r>
        <w:t xml:space="preserve"> within the </w:t>
      </w:r>
      <w:r w:rsidRPr="00CD68E1">
        <w:rPr>
          <w:lang w:eastAsia="zh-CN"/>
        </w:rPr>
        <w:t>"</w:t>
      </w:r>
      <w:proofErr w:type="spellStart"/>
      <w:r w:rsidRPr="00AA7627">
        <w:t>periodicityR</w:t>
      </w:r>
      <w:r w:rsidRPr="00AA7627">
        <w:rPr>
          <w:rFonts w:hint="eastAsia"/>
        </w:rPr>
        <w:t>ange</w:t>
      </w:r>
      <w:proofErr w:type="spellEnd"/>
      <w:r w:rsidRPr="00CD68E1">
        <w:rPr>
          <w:lang w:eastAsia="zh-CN"/>
        </w:rPr>
        <w:t>"</w:t>
      </w:r>
      <w:r>
        <w:rPr>
          <w:lang w:eastAsia="zh-CN"/>
        </w:rPr>
        <w:t xml:space="preserve"> attribute</w:t>
      </w:r>
      <w:r w:rsidRPr="00B26728">
        <w:t xml:space="preserve"> in</w:t>
      </w:r>
      <w:r>
        <w:t xml:space="preserve"> the</w:t>
      </w:r>
      <w:r w:rsidRPr="00B26728">
        <w:t xml:space="preserve"> UL direction</w:t>
      </w:r>
      <w:r w:rsidRPr="00C7079C">
        <w:t xml:space="preserve"> </w:t>
      </w:r>
      <w:r w:rsidRPr="00E647C5">
        <w:t>within the "</w:t>
      </w:r>
      <w:proofErr w:type="spellStart"/>
      <w:r w:rsidRPr="00E647C5">
        <w:t>tscaiInputUl</w:t>
      </w:r>
      <w:proofErr w:type="spellEnd"/>
      <w:r w:rsidRPr="00E647C5">
        <w:t>" attribute</w:t>
      </w:r>
      <w:r>
        <w:t>,</w:t>
      </w:r>
      <w:r w:rsidRPr="00B26728">
        <w:t xml:space="preserve"> it is expected that the AF interacts with the application in the UE or devices behind the UE based on application layer </w:t>
      </w:r>
      <w:proofErr w:type="spellStart"/>
      <w:r w:rsidRPr="00B26728">
        <w:t>signaling</w:t>
      </w:r>
      <w:proofErr w:type="spellEnd"/>
      <w:r w:rsidRPr="00B26728">
        <w:t>.</w:t>
      </w:r>
    </w:p>
    <w:p w14:paraId="11229C51" w14:textId="77777777" w:rsidR="004417A5" w:rsidRDefault="004417A5" w:rsidP="004417A5">
      <w:pPr>
        <w:pStyle w:val="B3"/>
      </w:pPr>
      <w:r>
        <w:rPr>
          <w:lang w:eastAsia="zh-CN"/>
        </w:rPr>
        <w:t>-</w:t>
      </w:r>
      <w:r>
        <w:rPr>
          <w:lang w:eastAsia="zh-CN"/>
        </w:rPr>
        <w:tab/>
        <w:t>the capability for BAT adaptation within the "</w:t>
      </w:r>
      <w:proofErr w:type="spellStart"/>
      <w:r>
        <w:rPr>
          <w:lang w:eastAsia="zh-CN"/>
        </w:rPr>
        <w:t>capBatAdaptation</w:t>
      </w:r>
      <w:proofErr w:type="spellEnd"/>
      <w:r>
        <w:rPr>
          <w:lang w:eastAsia="zh-CN"/>
        </w:rPr>
        <w:t>" attribute, if the "</w:t>
      </w:r>
      <w:proofErr w:type="spellStart"/>
      <w:r>
        <w:rPr>
          <w:lang w:eastAsia="zh-CN"/>
        </w:rPr>
        <w:t>EnTSCAC</w:t>
      </w:r>
      <w:proofErr w:type="spellEnd"/>
      <w:r>
        <w:rPr>
          <w:lang w:eastAsia="zh-CN"/>
        </w:rPr>
        <w:t xml:space="preserve">" feature is also supported. </w:t>
      </w:r>
      <w:r w:rsidRPr="00CD68E1">
        <w:rPr>
          <w:lang w:eastAsia="zh-CN"/>
        </w:rPr>
        <w:t xml:space="preserve">The capability for BAT adaptation </w:t>
      </w:r>
      <w:r>
        <w:rPr>
          <w:lang w:eastAsia="zh-CN"/>
        </w:rPr>
        <w:t xml:space="preserve">and the </w:t>
      </w:r>
      <w:r w:rsidRPr="00CD68E1">
        <w:rPr>
          <w:lang w:eastAsia="zh-CN"/>
        </w:rPr>
        <w:t>burst arrival time window ("</w:t>
      </w:r>
      <w:proofErr w:type="spellStart"/>
      <w:r w:rsidRPr="00CD68E1">
        <w:rPr>
          <w:lang w:eastAsia="zh-CN"/>
        </w:rPr>
        <w:t>burstArrivalTimeWnd</w:t>
      </w:r>
      <w:proofErr w:type="spellEnd"/>
      <w:r w:rsidRPr="00CD68E1">
        <w:rPr>
          <w:lang w:eastAsia="zh-CN"/>
        </w:rPr>
        <w:t>" attribute within the "</w:t>
      </w:r>
      <w:proofErr w:type="spellStart"/>
      <w:r w:rsidRPr="00CD68E1">
        <w:rPr>
          <w:lang w:eastAsia="zh-CN"/>
        </w:rPr>
        <w:t>tscaiInputUl</w:t>
      </w:r>
      <w:proofErr w:type="spellEnd"/>
      <w:r w:rsidRPr="00CD68E1">
        <w:rPr>
          <w:lang w:eastAsia="zh-CN"/>
        </w:rPr>
        <w:t>" attribute and/or "</w:t>
      </w:r>
      <w:proofErr w:type="spellStart"/>
      <w:r w:rsidRPr="00CD68E1">
        <w:rPr>
          <w:lang w:eastAsia="zh-CN"/>
        </w:rPr>
        <w:t>tscaiInputDl</w:t>
      </w:r>
      <w:proofErr w:type="spellEnd"/>
      <w:r w:rsidRPr="00CD68E1">
        <w:rPr>
          <w:lang w:eastAsia="zh-CN"/>
        </w:rPr>
        <w:t>" attribute of the "</w:t>
      </w:r>
      <w:proofErr w:type="spellStart"/>
      <w:r w:rsidRPr="00CD68E1">
        <w:rPr>
          <w:lang w:eastAsia="zh-CN"/>
        </w:rPr>
        <w:t>tscQosReq</w:t>
      </w:r>
      <w:proofErr w:type="spellEnd"/>
      <w:r w:rsidRPr="00CD68E1">
        <w:rPr>
          <w:lang w:eastAsia="zh-CN"/>
        </w:rPr>
        <w:t>" attribute) are mutually exclusive</w:t>
      </w:r>
      <w:r>
        <w:rPr>
          <w:lang w:eastAsia="zh-CN"/>
        </w:rPr>
        <w:t>;</w:t>
      </w:r>
      <w:r>
        <w:t xml:space="preserve"> and</w:t>
      </w:r>
    </w:p>
    <w:p w14:paraId="77D386CB" w14:textId="77777777" w:rsidR="004417A5" w:rsidRDefault="004417A5" w:rsidP="004417A5">
      <w:pPr>
        <w:pStyle w:val="B3"/>
        <w:rPr>
          <w:lang w:eastAsia="zh-CN"/>
        </w:rPr>
      </w:pPr>
      <w:r>
        <w:rPr>
          <w:lang w:eastAsia="zh-CN"/>
        </w:rPr>
        <w:t>-</w:t>
      </w:r>
      <w:r>
        <w:rPr>
          <w:lang w:eastAsia="zh-CN"/>
        </w:rPr>
        <w:tab/>
        <w:t>if individual QoS parameters instead of QoS reference is provided, may include:</w:t>
      </w:r>
    </w:p>
    <w:p w14:paraId="08E722DE" w14:textId="77777777" w:rsidR="004417A5" w:rsidRDefault="004417A5" w:rsidP="004417A5">
      <w:pPr>
        <w:pStyle w:val="B4"/>
      </w:pPr>
      <w:r>
        <w:t>-</w:t>
      </w:r>
      <w:r>
        <w:tab/>
        <w:t>requested GBR within the "</w:t>
      </w:r>
      <w:proofErr w:type="spellStart"/>
      <w:r>
        <w:t>reqGbrDl</w:t>
      </w:r>
      <w:proofErr w:type="spellEnd"/>
      <w:r>
        <w:t>" attribute and/or "</w:t>
      </w:r>
      <w:proofErr w:type="spellStart"/>
      <w:r>
        <w:t>reqGbrUl</w:t>
      </w:r>
      <w:proofErr w:type="spellEnd"/>
      <w:r>
        <w:t>" attribute;</w:t>
      </w:r>
    </w:p>
    <w:p w14:paraId="263161B6" w14:textId="77777777" w:rsidR="004417A5" w:rsidRPr="00C57288" w:rsidRDefault="004417A5" w:rsidP="004417A5">
      <w:pPr>
        <w:pStyle w:val="B4"/>
      </w:pPr>
      <w:r>
        <w:t>-</w:t>
      </w:r>
      <w:r>
        <w:tab/>
        <w:t>requested MBR within the "</w:t>
      </w:r>
      <w:proofErr w:type="spellStart"/>
      <w:r>
        <w:t>reqMbrDl</w:t>
      </w:r>
      <w:proofErr w:type="spellEnd"/>
      <w:r>
        <w:t>" attribute and/or "</w:t>
      </w:r>
      <w:proofErr w:type="spellStart"/>
      <w:r>
        <w:t>reqMbrUl</w:t>
      </w:r>
      <w:proofErr w:type="spellEnd"/>
      <w:r>
        <w:t>" attribute;</w:t>
      </w:r>
    </w:p>
    <w:p w14:paraId="4F7E4C65" w14:textId="77777777" w:rsidR="004417A5" w:rsidRDefault="004417A5" w:rsidP="004417A5">
      <w:pPr>
        <w:pStyle w:val="B4"/>
      </w:pPr>
      <w:r>
        <w:t>-</w:t>
      </w:r>
      <w:r>
        <w:tab/>
        <w:t>the maximum burst size within the "</w:t>
      </w:r>
      <w:proofErr w:type="spellStart"/>
      <w:r>
        <w:t>maxTscBurstSize</w:t>
      </w:r>
      <w:proofErr w:type="spellEnd"/>
      <w:r>
        <w:t>" attribute;</w:t>
      </w:r>
    </w:p>
    <w:p w14:paraId="3B45B142" w14:textId="77777777" w:rsidR="004417A5" w:rsidRPr="00B31599" w:rsidRDefault="004417A5" w:rsidP="004417A5">
      <w:pPr>
        <w:pStyle w:val="B4"/>
      </w:pPr>
      <w:r>
        <w:t>-</w:t>
      </w:r>
      <w:r>
        <w:tab/>
        <w:t>the priority within the "priority" attribute;</w:t>
      </w:r>
    </w:p>
    <w:p w14:paraId="7BAE0066" w14:textId="77777777" w:rsidR="004417A5" w:rsidRDefault="004417A5" w:rsidP="004417A5">
      <w:pPr>
        <w:pStyle w:val="B4"/>
      </w:pPr>
      <w:r>
        <w:t>-</w:t>
      </w:r>
      <w:r>
        <w:tab/>
        <w:t>the requested 5GS delay within the "req5Gsdelay" attribute; and</w:t>
      </w:r>
    </w:p>
    <w:p w14:paraId="5D523793" w14:textId="77777777" w:rsidR="004417A5" w:rsidRDefault="004417A5" w:rsidP="004417A5">
      <w:pPr>
        <w:pStyle w:val="B4"/>
      </w:pPr>
      <w:r>
        <w:t>-</w:t>
      </w:r>
      <w:r>
        <w:tab/>
        <w:t>the requested packet error rate within the "</w:t>
      </w:r>
      <w:proofErr w:type="spellStart"/>
      <w:r>
        <w:t>reqPer</w:t>
      </w:r>
      <w:proofErr w:type="spellEnd"/>
      <w:r>
        <w:t>" attribute, if the "ExtQoS_5G" feature is also supported.</w:t>
      </w:r>
    </w:p>
    <w:p w14:paraId="362AD93F" w14:textId="77777777" w:rsidR="004417A5" w:rsidRDefault="004417A5" w:rsidP="004417A5">
      <w:pPr>
        <w:pStyle w:val="B10"/>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w:t>
      </w:r>
      <w:proofErr w:type="spellStart"/>
      <w:r>
        <w:rPr>
          <w:lang w:eastAsia="zh-CN"/>
        </w:rPr>
        <w:t>Ntsctsf_QoSandTSCAssistance_Create</w:t>
      </w:r>
      <w:proofErr w:type="spellEnd"/>
      <w:r>
        <w:rPr>
          <w:lang w:eastAsia="zh-CN"/>
        </w:rPr>
        <w:t xml:space="preserv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operator configuration. This determination may consider the 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whether the "</w:t>
      </w:r>
      <w:proofErr w:type="spellStart"/>
      <w:r>
        <w:rPr>
          <w:lang w:eastAsia="zh-CN"/>
        </w:rPr>
        <w:t>qosReference</w:t>
      </w:r>
      <w:proofErr w:type="spellEnd"/>
      <w:r>
        <w:rPr>
          <w:lang w:eastAsia="zh-CN"/>
        </w:rPr>
        <w:t>" attribute or individual QoS parameters within the "</w:t>
      </w:r>
      <w:proofErr w:type="spellStart"/>
      <w:r>
        <w:rPr>
          <w:lang w:eastAsia="zh-CN"/>
        </w:rPr>
        <w:t>tscQosReq</w:t>
      </w:r>
      <w:proofErr w:type="spellEnd"/>
      <w:r>
        <w:rPr>
          <w:lang w:eastAsia="zh-CN"/>
        </w:rPr>
        <w:t xml:space="preserve">" attribute were received in the subscription request, and </w:t>
      </w:r>
      <w:r w:rsidRPr="00855F09">
        <w:rPr>
          <w:lang w:val="en-US" w:eastAsia="zh-CN"/>
        </w:rPr>
        <w:t>SLA between operator and application provider</w:t>
      </w:r>
      <w:r w:rsidRPr="00111E5D">
        <w:rPr>
          <w:lang w:eastAsia="zh-CN"/>
        </w:rPr>
        <w:t>.</w:t>
      </w:r>
      <w:r>
        <w:rPr>
          <w:lang w:eastAsia="zh-CN"/>
        </w:rPr>
        <w:t xml:space="preserve"> </w:t>
      </w:r>
      <w:r w:rsidRPr="004A567F">
        <w:rPr>
          <w:lang w:eastAsia="zh-CN"/>
        </w:rPr>
        <w:t>A TSCTSF address may be locally configured in the NEF</w:t>
      </w:r>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r>
        <w:rPr>
          <w:lang w:eastAsia="zh-CN"/>
        </w:rPr>
        <w:t xml:space="preserve">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24DD0D5F" w14:textId="472E82C1" w:rsidR="004417A5" w:rsidRDefault="004417A5" w:rsidP="004417A5">
      <w:pPr>
        <w:pStyle w:val="NO"/>
        <w:rPr>
          <w:lang w:eastAsia="zh-CN"/>
        </w:rPr>
      </w:pPr>
      <w:r>
        <w:rPr>
          <w:lang w:eastAsia="en-GB"/>
        </w:rPr>
        <w:lastRenderedPageBreak/>
        <w:t>NOTE </w:t>
      </w:r>
      <w:del w:id="83" w:author="Huawei" w:date="2023-11-03T09:12:00Z">
        <w:r w:rsidDel="00CF0CB6">
          <w:rPr>
            <w:lang w:eastAsia="en-GB"/>
          </w:rPr>
          <w:delText>3</w:delText>
        </w:r>
      </w:del>
      <w:ins w:id="84" w:author="Huawei" w:date="2023-11-03T09:12:00Z">
        <w:r w:rsidR="00CF0CB6">
          <w:rPr>
            <w:lang w:eastAsia="en-GB"/>
          </w:rPr>
          <w:t>4</w:t>
        </w:r>
      </w:ins>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4F56B3ED" w14:textId="77777777" w:rsidR="004417A5" w:rsidRDefault="004417A5" w:rsidP="004417A5">
      <w:pPr>
        <w:pStyle w:val="B10"/>
        <w:rPr>
          <w:lang w:eastAsia="zh-CN"/>
        </w:rPr>
      </w:pPr>
      <w:r>
        <w:rPr>
          <w:lang w:eastAsia="zh-CN"/>
        </w:rPr>
        <w:tab/>
        <w:t xml:space="preserve">If the </w:t>
      </w:r>
      <w:r w:rsidRPr="00A42404">
        <w:t>"</w:t>
      </w:r>
      <w:proofErr w:type="spellStart"/>
      <w:r>
        <w:rPr>
          <w:lang w:eastAsia="zh-CN"/>
        </w:rPr>
        <w:t>EnTSCAC</w:t>
      </w:r>
      <w:proofErr w:type="spellEnd"/>
      <w:r w:rsidRPr="00A42404">
        <w:t>"</w:t>
      </w:r>
      <w:r>
        <w:rPr>
          <w:lang w:eastAsia="zh-CN"/>
        </w:rPr>
        <w:t xml:space="preserve"> feature is supported and the NEF receives the BAT offset information from the TSCTSF about </w:t>
      </w:r>
      <w:r w:rsidRPr="00C051AE">
        <w:rPr>
          <w:lang w:eastAsia="zh-CN"/>
        </w:rPr>
        <w:t xml:space="preserve">the </w:t>
      </w:r>
      <w:r>
        <w:rPr>
          <w:lang w:eastAsia="zh-CN"/>
        </w:rPr>
        <w:t>BAT offset</w:t>
      </w:r>
      <w:r w:rsidRPr="00C051AE">
        <w:rPr>
          <w:lang w:eastAsia="zh-CN"/>
        </w:rPr>
        <w:t xml:space="preserve"> </w:t>
      </w:r>
      <w:r w:rsidRPr="00B46118">
        <w:rPr>
          <w:lang w:eastAsia="zh-CN"/>
        </w:rPr>
        <w:t>and the optionally adjusted periodicity</w:t>
      </w:r>
      <w:r>
        <w:rPr>
          <w:lang w:eastAsia="zh-CN"/>
        </w:rPr>
        <w:t>, the NEF shall send an Event Notification to the AF with the "event" attribute set to BAT_OFFSET_INFO and including the "</w:t>
      </w:r>
      <w:proofErr w:type="spellStart"/>
      <w:r>
        <w:t>ranBatOffsetNotif</w:t>
      </w:r>
      <w:proofErr w:type="spellEnd"/>
      <w:r>
        <w:rPr>
          <w:lang w:eastAsia="zh-CN"/>
        </w:rPr>
        <w:t>" attribute and optionally the "</w:t>
      </w:r>
      <w:proofErr w:type="spellStart"/>
      <w:r>
        <w:t>adjPeriod</w:t>
      </w:r>
      <w:proofErr w:type="spellEnd"/>
      <w:r>
        <w:rPr>
          <w:lang w:eastAsia="zh-CN"/>
        </w:rPr>
        <w:t xml:space="preserve">" </w:t>
      </w:r>
      <w:r>
        <w:t xml:space="preserve">attribute </w:t>
      </w:r>
      <w:r w:rsidRPr="00C051AE">
        <w:rPr>
          <w:lang w:eastAsia="zh-CN"/>
        </w:rPr>
        <w:t>within the "</w:t>
      </w:r>
      <w:proofErr w:type="spellStart"/>
      <w:r w:rsidRPr="00F0712C">
        <w:rPr>
          <w:lang w:eastAsia="zh-CN"/>
        </w:rPr>
        <w:t>batOffset</w:t>
      </w:r>
      <w:r>
        <w:rPr>
          <w:lang w:eastAsia="zh-CN"/>
        </w:rPr>
        <w:t>Info</w:t>
      </w:r>
      <w:proofErr w:type="spellEnd"/>
      <w:r w:rsidRPr="00C051AE">
        <w:rPr>
          <w:lang w:eastAsia="zh-CN"/>
        </w:rPr>
        <w:t>" attribute</w:t>
      </w:r>
      <w:r>
        <w:rPr>
          <w:lang w:eastAsia="zh-CN"/>
        </w:rPr>
        <w:t>.</w:t>
      </w:r>
    </w:p>
    <w:p w14:paraId="4C4170B3" w14:textId="77777777" w:rsidR="004417A5" w:rsidRPr="00A42404" w:rsidRDefault="004417A5" w:rsidP="004417A5">
      <w:pPr>
        <w:pStyle w:val="B10"/>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058D688F" w14:textId="77777777" w:rsidR="004417A5" w:rsidRPr="00A42404" w:rsidRDefault="004417A5" w:rsidP="004417A5">
      <w:pPr>
        <w:pStyle w:val="B2"/>
      </w:pPr>
      <w:r w:rsidRPr="00A42404">
        <w:t>-</w:t>
      </w:r>
      <w:r w:rsidRPr="00A42404">
        <w:tab/>
      </w:r>
      <w:r>
        <w:t xml:space="preserve">an ordered list of </w:t>
      </w:r>
      <w:r w:rsidRPr="00A42404">
        <w:t xml:space="preserve">alternative </w:t>
      </w:r>
      <w:r w:rsidRPr="00A42404">
        <w:rPr>
          <w:rFonts w:eastAsia="Times New Roman"/>
          <w:lang w:val="en-US"/>
        </w:rPr>
        <w:t>service requirements that include individual QoS parameter sets</w:t>
      </w:r>
      <w:r w:rsidRPr="00A42404">
        <w:t xml:space="preserve"> w</w:t>
      </w:r>
      <w:r w:rsidRPr="00A42404">
        <w:rPr>
          <w:lang w:eastAsia="zh-CN"/>
        </w:rPr>
        <w:t>ithin the "</w:t>
      </w:r>
      <w:proofErr w:type="spellStart"/>
      <w:r w:rsidRPr="00A42404">
        <w:rPr>
          <w:lang w:eastAsia="zh-CN"/>
        </w:rPr>
        <w:t>altQosReqs</w:t>
      </w:r>
      <w:proofErr w:type="spellEnd"/>
      <w:r w:rsidRPr="00A42404">
        <w:rPr>
          <w:lang w:eastAsia="zh-CN"/>
        </w:rPr>
        <w:t>" attribute</w:t>
      </w:r>
      <w:r>
        <w:rPr>
          <w:lang w:eastAsia="zh-CN"/>
        </w:rPr>
        <w:t xml:space="preserv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sidRPr="00A42404">
        <w:rPr>
          <w:lang w:eastAsia="zh-CN"/>
        </w:rPr>
        <w:t xml:space="preserve">. </w:t>
      </w:r>
      <w:r w:rsidRPr="00A42404">
        <w:t xml:space="preserve">Within the </w:t>
      </w:r>
      <w:proofErr w:type="spellStart"/>
      <w:r w:rsidRPr="00A42404">
        <w:rPr>
          <w:lang w:eastAsia="zh-CN"/>
        </w:rPr>
        <w:t>AlternativeServiceRequirementsData</w:t>
      </w:r>
      <w:proofErr w:type="spellEnd"/>
      <w:r w:rsidRPr="00A42404">
        <w:t xml:space="preserve"> data structure, the AF shall include:</w:t>
      </w:r>
    </w:p>
    <w:p w14:paraId="1CF0EE26" w14:textId="77777777" w:rsidR="004417A5" w:rsidRPr="00A42404" w:rsidRDefault="004417A5" w:rsidP="004417A5">
      <w:pPr>
        <w:pStyle w:val="B3"/>
      </w:pPr>
      <w:r w:rsidRPr="00A42404">
        <w:t>-</w:t>
      </w:r>
      <w:r w:rsidRPr="00A42404">
        <w:tab/>
      </w:r>
      <w:r w:rsidRPr="00A42404">
        <w:rPr>
          <w:lang w:eastAsia="fr-FR"/>
        </w:rPr>
        <w:t>a reference to the alternative individual QoS related parameter(s) included in this set</w:t>
      </w:r>
      <w:r w:rsidRPr="00A42404">
        <w:t xml:space="preserve"> within the "</w:t>
      </w:r>
      <w:proofErr w:type="spellStart"/>
      <w:r w:rsidRPr="00A42404">
        <w:t>altQosParamSetRef</w:t>
      </w:r>
      <w:proofErr w:type="spellEnd"/>
      <w:r w:rsidRPr="00A42404">
        <w:t>" attribute; and</w:t>
      </w:r>
    </w:p>
    <w:p w14:paraId="61ECE41F" w14:textId="77777777" w:rsidR="004417A5" w:rsidRPr="00A42404" w:rsidRDefault="004417A5" w:rsidP="004417A5">
      <w:pPr>
        <w:pStyle w:val="B3"/>
      </w:pPr>
      <w:r w:rsidRPr="00A42404">
        <w:t>-</w:t>
      </w:r>
      <w:r w:rsidRPr="00A42404">
        <w:tab/>
        <w:t>at least one of the following:</w:t>
      </w:r>
    </w:p>
    <w:p w14:paraId="57F85B91" w14:textId="77777777" w:rsidR="004417A5" w:rsidRPr="00A42404" w:rsidRDefault="004417A5" w:rsidP="004417A5">
      <w:pPr>
        <w:pStyle w:val="B4"/>
      </w:pPr>
      <w:r w:rsidRPr="00A42404">
        <w:t>-</w:t>
      </w:r>
      <w:r w:rsidRPr="00A42404">
        <w:tab/>
        <w:t>The guaranteed bandwidth in uplink within the "</w:t>
      </w:r>
      <w:proofErr w:type="spellStart"/>
      <w:r w:rsidRPr="00A42404">
        <w:t>gbrUl</w:t>
      </w:r>
      <w:proofErr w:type="spellEnd"/>
      <w:r w:rsidRPr="00A42404">
        <w:t>" attribute and the guaranteed bandwidth in downlink within the "</w:t>
      </w:r>
      <w:proofErr w:type="spellStart"/>
      <w:r w:rsidRPr="00A42404">
        <w:t>gbrDl</w:t>
      </w:r>
      <w:proofErr w:type="spellEnd"/>
      <w:r w:rsidRPr="00A42404">
        <w:t>" attribute;</w:t>
      </w:r>
    </w:p>
    <w:p w14:paraId="6DDDAF80" w14:textId="77777777" w:rsidR="004417A5" w:rsidRPr="00A42404" w:rsidRDefault="004417A5" w:rsidP="004417A5">
      <w:pPr>
        <w:pStyle w:val="B4"/>
      </w:pPr>
      <w:r w:rsidRPr="00A42404">
        <w:t>-</w:t>
      </w:r>
      <w:r w:rsidRPr="00A42404">
        <w:tab/>
        <w:t xml:space="preserve">The </w:t>
      </w:r>
      <w:r>
        <w:t>requested packet delay budget</w:t>
      </w:r>
      <w:r w:rsidRPr="00A42404">
        <w:t xml:space="preserve"> within the "</w:t>
      </w:r>
      <w:proofErr w:type="spellStart"/>
      <w:r>
        <w:rPr>
          <w:szCs w:val="18"/>
          <w:lang w:eastAsia="zh-CN"/>
        </w:rPr>
        <w:t>pdb</w:t>
      </w:r>
      <w:proofErr w:type="spellEnd"/>
      <w:r w:rsidRPr="00A42404">
        <w:t>" attribute;</w:t>
      </w:r>
    </w:p>
    <w:p w14:paraId="6CA2BBEE" w14:textId="77777777" w:rsidR="004417A5" w:rsidRPr="00A14028" w:rsidRDefault="004417A5" w:rsidP="004417A5">
      <w:pPr>
        <w:pStyle w:val="B4"/>
      </w:pPr>
      <w:r w:rsidRPr="00A42404">
        <w:t>-</w:t>
      </w:r>
      <w:r w:rsidRPr="00A42404">
        <w:tab/>
        <w:t xml:space="preserve">The </w:t>
      </w:r>
      <w:r>
        <w:t>requested packet error</w:t>
      </w:r>
      <w:r w:rsidRPr="00A42404">
        <w:t xml:space="preserve"> </w:t>
      </w:r>
      <w:r>
        <w:t xml:space="preserve">rate </w:t>
      </w:r>
      <w:r w:rsidRPr="00A42404">
        <w:t>within the "</w:t>
      </w:r>
      <w:r w:rsidRPr="00A42404">
        <w:rPr>
          <w:szCs w:val="18"/>
          <w:lang w:eastAsia="zh-CN"/>
        </w:rPr>
        <w:t>p</w:t>
      </w:r>
      <w:r>
        <w:rPr>
          <w:szCs w:val="18"/>
          <w:lang w:eastAsia="zh-CN"/>
        </w:rPr>
        <w:t>er</w:t>
      </w:r>
      <w:r w:rsidRPr="00A42404">
        <w:t>" attribute</w:t>
      </w:r>
      <w:r>
        <w:t xml:space="preserve"> if the "</w:t>
      </w:r>
      <w:r>
        <w:rPr>
          <w:rFonts w:cs="Arial"/>
          <w:szCs w:val="18"/>
        </w:rPr>
        <w:t>ExtQoS_5G</w:t>
      </w:r>
      <w:r>
        <w:t>" feature is supported</w:t>
      </w:r>
      <w:r w:rsidRPr="00A42404">
        <w:t>;</w:t>
      </w:r>
    </w:p>
    <w:p w14:paraId="3A10922C" w14:textId="77777777" w:rsidR="004417A5" w:rsidRDefault="004417A5" w:rsidP="004417A5">
      <w:pPr>
        <w:pStyle w:val="B10"/>
        <w:rPr>
          <w:lang w:eastAsia="zh-CN"/>
        </w:rPr>
      </w:pPr>
      <w:r>
        <w:tab/>
        <w:t xml:space="preserve">If the NEF authorizes the AF request, and if the "TSC_5G" </w:t>
      </w:r>
      <w:r>
        <w:rPr>
          <w:lang w:eastAsia="zh-CN"/>
        </w:rPr>
        <w:t xml:space="preserve">feature is supported, the NEF may provision the received QoS requirements and subscribe with the </w:t>
      </w:r>
      <w:r>
        <w:t>TSCTSF</w:t>
      </w:r>
      <w:r>
        <w:rPr>
          <w:lang w:eastAsia="zh-CN"/>
        </w:rPr>
        <w:t xml:space="preserve"> to "</w:t>
      </w:r>
      <w:r>
        <w:t>QOS_GUARANTEED</w:t>
      </w:r>
      <w:r>
        <w:rPr>
          <w:lang w:eastAsia="zh-CN"/>
        </w:rPr>
        <w:t>" and "</w:t>
      </w:r>
      <w:r>
        <w:t>QOS_NOT_GUARANTEED</w:t>
      </w:r>
      <w:r>
        <w:rPr>
          <w:lang w:eastAsia="zh-CN"/>
        </w:rPr>
        <w:t>" events</w:t>
      </w:r>
      <w:r>
        <w:t xml:space="preserve"> by invoking the </w:t>
      </w:r>
      <w:proofErr w:type="spellStart"/>
      <w:r>
        <w:t>Ntsctsf_QoSandTSCAssistance_Create</w:t>
      </w:r>
      <w:proofErr w:type="spellEnd"/>
      <w:r>
        <w:t xml:space="preserv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t>
      </w:r>
      <w:r>
        <w:t xml:space="preserve">whether the </w:t>
      </w:r>
      <w:r>
        <w:rPr>
          <w:lang w:eastAsia="zh-CN"/>
        </w:rPr>
        <w:t>"</w:t>
      </w:r>
      <w:proofErr w:type="spellStart"/>
      <w:r>
        <w:rPr>
          <w:lang w:eastAsia="zh-CN"/>
        </w:rPr>
        <w:t>qosReference</w:t>
      </w:r>
      <w:proofErr w:type="spellEnd"/>
      <w:r>
        <w:rPr>
          <w:lang w:eastAsia="zh-CN"/>
        </w:rPr>
        <w:t>" attribute or individual QoS parameters within the "</w:t>
      </w:r>
      <w:proofErr w:type="spellStart"/>
      <w:r>
        <w:rPr>
          <w:lang w:eastAsia="zh-CN"/>
        </w:rPr>
        <w:t>altQosReqs</w:t>
      </w:r>
      <w:proofErr w:type="spellEnd"/>
      <w:r>
        <w:rPr>
          <w:lang w:eastAsia="zh-CN"/>
        </w:rPr>
        <w:t>" attribute were received in the subscription request</w:t>
      </w:r>
      <w:r>
        <w:rPr>
          <w:lang w:val="en-US" w:eastAsia="zh-CN"/>
        </w:rPr>
        <w:t xml:space="preserve">, and </w:t>
      </w:r>
      <w:r w:rsidRPr="00855F09">
        <w:rPr>
          <w:lang w:val="en-US" w:eastAsia="zh-CN"/>
        </w:rPr>
        <w:t>SLA between operator and application provider</w:t>
      </w:r>
      <w:r w:rsidRPr="00111E5D">
        <w:t>.</w:t>
      </w:r>
      <w:r>
        <w:t xml:space="preserve"> </w:t>
      </w:r>
      <w:r w:rsidRPr="004A567F">
        <w:t>A TSCTSF address may be locally configured in the NEF</w:t>
      </w:r>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w:t>
      </w:r>
      <w:r>
        <w:rPr>
          <w:lang w:eastAsia="zh-CN"/>
        </w:rPr>
        <w:t>"</w:t>
      </w:r>
      <w:r>
        <w:t>QOS_GUARANTEED</w:t>
      </w:r>
      <w:r>
        <w:rPr>
          <w:lang w:eastAsia="zh-CN"/>
        </w:rPr>
        <w:t>" event or "</w:t>
      </w:r>
      <w:r>
        <w:t>QOS_NOT_GUARANTEED</w:t>
      </w:r>
      <w:r>
        <w:rPr>
          <w:lang w:eastAsia="zh-CN"/>
        </w:rPr>
        <w:t>" event,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rPr>
          <w:lang w:eastAsia="zh-CN"/>
        </w:rPr>
        <w:t>"</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t>" attribute</w:t>
      </w:r>
      <w:r>
        <w:rPr>
          <w:lang w:eastAsia="zh-CN"/>
        </w:rPr>
        <w:t xml:space="preserve"> if received.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28C46D70" w14:textId="73DB2859" w:rsidR="004417A5" w:rsidRDefault="004417A5" w:rsidP="004417A5">
      <w:pPr>
        <w:pStyle w:val="NO"/>
        <w:rPr>
          <w:lang w:eastAsia="zh-CN"/>
        </w:rPr>
      </w:pPr>
      <w:r>
        <w:rPr>
          <w:lang w:eastAsia="en-GB"/>
        </w:rPr>
        <w:t>NOTE </w:t>
      </w:r>
      <w:del w:id="85" w:author="Huawei" w:date="2023-11-03T09:12:00Z">
        <w:r w:rsidDel="00CF0CB6">
          <w:rPr>
            <w:lang w:eastAsia="en-GB"/>
          </w:rPr>
          <w:delText>4</w:delText>
        </w:r>
      </w:del>
      <w:ins w:id="86" w:author="Huawei" w:date="2023-11-03T09:12:00Z">
        <w:r w:rsidR="00CF0CB6">
          <w:rPr>
            <w:lang w:eastAsia="en-GB"/>
          </w:rPr>
          <w:t>5</w:t>
        </w:r>
      </w:ins>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12A73828" w14:textId="77777777" w:rsidR="004417A5" w:rsidRDefault="004417A5" w:rsidP="004417A5">
      <w:pPr>
        <w:pStyle w:val="B10"/>
        <w:rPr>
          <w:lang w:eastAsia="zh-CN"/>
        </w:rPr>
      </w:pPr>
      <w:r>
        <w:rPr>
          <w:lang w:eastAsia="zh-CN"/>
        </w:rPr>
        <w:tab/>
        <w:t>When the NEF interfaces directly with the PCF, the NEF shall transfer the received QoS requirements to the PCF in the</w:t>
      </w:r>
      <w:r>
        <w:t xml:space="preserve"> </w:t>
      </w:r>
      <w:proofErr w:type="spellStart"/>
      <w:r>
        <w:t>Npcf_PolicyAuthorization</w:t>
      </w:r>
      <w:proofErr w:type="spellEnd"/>
      <w:r>
        <w:t xml:space="preserve"> service and</w:t>
      </w:r>
      <w:r>
        <w:rPr>
          <w:lang w:eastAsia="zh-CN"/>
        </w:rPr>
        <w:t xml:space="preserve"> subscribe to PCF</w:t>
      </w:r>
      <w:r>
        <w:t xml:space="preserve"> event </w:t>
      </w:r>
      <w:r>
        <w:rPr>
          <w:lang w:eastAsia="zh-CN"/>
        </w:rPr>
        <w:t>"</w:t>
      </w:r>
      <w:r>
        <w:t>QOS_NOTIF</w:t>
      </w:r>
      <w:r>
        <w:rPr>
          <w:lang w:eastAsia="zh-CN"/>
        </w:rPr>
        <w:t xml:space="preserve">" in the </w:t>
      </w:r>
      <w:proofErr w:type="spellStart"/>
      <w:r>
        <w:t>Npcf_PolicyAuthorization</w:t>
      </w:r>
      <w:proofErr w:type="spellEnd"/>
      <w:r>
        <w:t xml:space="preserve"> service. When the NEF receives the notification of PCF event </w:t>
      </w:r>
      <w:r>
        <w:rPr>
          <w:lang w:eastAsia="zh-CN"/>
        </w:rPr>
        <w:t>"</w:t>
      </w:r>
      <w:r>
        <w:t>QOS_NOTIF</w:t>
      </w:r>
      <w:r>
        <w:rPr>
          <w:lang w:eastAsia="zh-CN"/>
        </w:rPr>
        <w:t>", it shall notify the AF with "</w:t>
      </w:r>
      <w:r>
        <w:t>QOS_GUARANTEED</w:t>
      </w:r>
      <w:r>
        <w:rPr>
          <w:lang w:eastAsia="zh-CN"/>
        </w:rPr>
        <w:t>" event or with the "</w:t>
      </w:r>
      <w:r>
        <w:t>QOS_NOT_GUARANTEED</w:t>
      </w:r>
      <w:r>
        <w:rPr>
          <w:lang w:eastAsia="zh-CN"/>
        </w:rPr>
        <w:t xml:space="preserve">" event and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34222189" w14:textId="77777777" w:rsidR="004417A5" w:rsidRDefault="004417A5" w:rsidP="004417A5">
      <w:pPr>
        <w:pStyle w:val="B10"/>
        <w:ind w:firstLine="0"/>
        <w:rPr>
          <w:lang w:eastAsia="zh-CN"/>
        </w:rPr>
      </w:pPr>
      <w:r>
        <w:rPr>
          <w:lang w:eastAsia="zh-CN"/>
        </w:rPr>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1C6D57CB" w14:textId="77777777" w:rsidR="004417A5" w:rsidRPr="00664DED" w:rsidRDefault="004417A5" w:rsidP="004417A5">
      <w:pPr>
        <w:pStyle w:val="B10"/>
      </w:pPr>
      <w:r>
        <w:lastRenderedPageBreak/>
        <w:t>-</w:t>
      </w:r>
      <w:r>
        <w:tab/>
        <w:t xml:space="preserve">If the </w:t>
      </w:r>
      <w:r w:rsidRPr="00A42404">
        <w:t>"</w:t>
      </w:r>
      <w:r w:rsidRPr="001562C1">
        <w:t>e</w:t>
      </w:r>
      <w:r>
        <w:t>n</w:t>
      </w:r>
      <w:r w:rsidRPr="001562C1">
        <w:t>NB_5G</w:t>
      </w:r>
      <w:r w:rsidRPr="00A42404">
        <w:t>" feature is supported,</w:t>
      </w:r>
      <w:r>
        <w:t xml:space="preserve"> the AF may additionally subscribe the event(s) "ACCESS_TYPE_CHANGE" and/or "PLMN_CHG". </w:t>
      </w:r>
      <w:r>
        <w:rPr>
          <w:lang w:eastAsia="zh-CN"/>
        </w:rPr>
        <w:t xml:space="preserve">If the NEF authorizes the AF request, the NEF shall subscribe the event(s) at the PCF by invoking the </w:t>
      </w:r>
      <w:proofErr w:type="spellStart"/>
      <w:r>
        <w:t>Npcf_PolicyAuthorization</w:t>
      </w:r>
      <w:proofErr w:type="spellEnd"/>
      <w:r>
        <w:t xml:space="preserve"> service operation.</w:t>
      </w:r>
    </w:p>
    <w:p w14:paraId="29CDC41D" w14:textId="77777777" w:rsidR="004417A5" w:rsidRDefault="004417A5" w:rsidP="004417A5">
      <w:pPr>
        <w:pStyle w:val="B10"/>
      </w:pPr>
      <w:r>
        <w:t>-</w:t>
      </w:r>
      <w:r>
        <w:tab/>
        <w:t xml:space="preserve">if the ToSTC_5G feature </w:t>
      </w:r>
      <w:r>
        <w:rPr>
          <w:lang w:eastAsia="zh-CN"/>
        </w:rPr>
        <w:t>as defined in clause</w:t>
      </w:r>
      <w:r>
        <w:rPr>
          <w:lang w:val="en-US" w:eastAsia="zh-CN"/>
        </w:rPr>
        <w:t xml:space="preserve"> 5.14.4 of 3GPP TS 29.122 [4] </w:t>
      </w:r>
      <w:r>
        <w:t>is supported,</w:t>
      </w:r>
    </w:p>
    <w:p w14:paraId="55E95D4F" w14:textId="77777777" w:rsidR="004417A5" w:rsidRDefault="004417A5" w:rsidP="004417A5">
      <w:pPr>
        <w:pStyle w:val="B2"/>
      </w:pPr>
      <w:r>
        <w:t>-</w:t>
      </w:r>
      <w:r>
        <w:tab/>
        <w:t xml:space="preserve">in the HTTP POST request, the AF may include the </w:t>
      </w:r>
      <w:r w:rsidRPr="00DB212C">
        <w:t>"</w:t>
      </w:r>
      <w:proofErr w:type="spellStart"/>
      <w:r w:rsidRPr="00DB212C">
        <w:t>tosTC</w:t>
      </w:r>
      <w:proofErr w:type="spellEnd"/>
      <w:r w:rsidRPr="00DB212C">
        <w:t xml:space="preserve">" </w:t>
      </w:r>
      <w:r>
        <w:t xml:space="preserve">attribute within the </w:t>
      </w:r>
      <w:r w:rsidRPr="00DB212C">
        <w:t>"</w:t>
      </w:r>
      <w:proofErr w:type="spellStart"/>
      <w:r>
        <w:t>flowInfo</w:t>
      </w:r>
      <w:proofErr w:type="spellEnd"/>
      <w:r w:rsidRPr="00DB212C">
        <w:t xml:space="preserve">" </w:t>
      </w:r>
      <w:r>
        <w:t xml:space="preserve">attribute of the </w:t>
      </w:r>
      <w:proofErr w:type="spellStart"/>
      <w:r>
        <w:t>AsSessionWithQoSSubscription</w:t>
      </w:r>
      <w:proofErr w:type="spellEnd"/>
      <w:r>
        <w:t xml:space="preserve"> data type.</w:t>
      </w:r>
    </w:p>
    <w:p w14:paraId="74AD7231" w14:textId="77777777" w:rsidR="004417A5" w:rsidRDefault="004417A5" w:rsidP="004417A5">
      <w:pPr>
        <w:pStyle w:val="B2"/>
      </w:pPr>
      <w:r>
        <w:t>-</w:t>
      </w:r>
      <w:r>
        <w:tab/>
        <w:t xml:space="preserve">in the HTTP PATCH request, </w:t>
      </w:r>
      <w:r w:rsidRPr="00DB212C">
        <w:t>the AF may include the "</w:t>
      </w:r>
      <w:proofErr w:type="spellStart"/>
      <w:r w:rsidRPr="00DB212C">
        <w:t>tosTC</w:t>
      </w:r>
      <w:proofErr w:type="spellEnd"/>
      <w:r w:rsidRPr="00DB212C">
        <w:t xml:space="preserve">" attribute </w:t>
      </w:r>
      <w:r>
        <w:t>with</w:t>
      </w:r>
      <w:r w:rsidRPr="00DB212C">
        <w:t>in the "</w:t>
      </w:r>
      <w:proofErr w:type="spellStart"/>
      <w:r w:rsidRPr="00DB212C">
        <w:t>flowInfo</w:t>
      </w:r>
      <w:proofErr w:type="spellEnd"/>
      <w:r w:rsidRPr="00DB212C">
        <w:t xml:space="preserve">" attribute </w:t>
      </w:r>
      <w:r>
        <w:t>of</w:t>
      </w:r>
      <w:r w:rsidRPr="00DB212C">
        <w:t xml:space="preserve"> the </w:t>
      </w:r>
      <w:proofErr w:type="spellStart"/>
      <w:r>
        <w:t>AsSessionWithQoSSubscriptionPatch</w:t>
      </w:r>
      <w:proofErr w:type="spellEnd"/>
      <w:r w:rsidRPr="00DB212C">
        <w:t xml:space="preserve"> data type</w:t>
      </w:r>
      <w:r>
        <w:t>.</w:t>
      </w:r>
    </w:p>
    <w:p w14:paraId="3D02C17B" w14:textId="77777777" w:rsidR="004417A5" w:rsidRDefault="004417A5" w:rsidP="004417A5">
      <w:pPr>
        <w:pStyle w:val="B10"/>
        <w:rPr>
          <w:lang w:eastAsia="zh-CN"/>
        </w:rPr>
      </w:pPr>
      <w:r>
        <w:t>-</w:t>
      </w:r>
      <w:r>
        <w:tab/>
        <w:t>if the "</w:t>
      </w:r>
      <w:r>
        <w:rPr>
          <w:rFonts w:cs="Arial"/>
          <w:szCs w:val="18"/>
          <w:lang w:eastAsia="zh-CN"/>
        </w:rPr>
        <w:t>XRM_5G</w:t>
      </w:r>
      <w:r>
        <w:t xml:space="preserve">" feature is supported, the AF may </w:t>
      </w:r>
      <w:r>
        <w:rPr>
          <w:lang w:eastAsia="zh-CN"/>
        </w:rPr>
        <w:t>include:</w:t>
      </w:r>
    </w:p>
    <w:p w14:paraId="2DC552F1" w14:textId="77777777" w:rsidR="004417A5" w:rsidRDefault="004417A5" w:rsidP="004417A5">
      <w:pPr>
        <w:pStyle w:val="B2"/>
      </w:pPr>
      <w:r>
        <w:rPr>
          <w:lang w:eastAsia="zh-CN"/>
        </w:rPr>
        <w:t>-</w:t>
      </w:r>
      <w:r>
        <w:rPr>
          <w:lang w:eastAsia="zh-CN"/>
        </w:rPr>
        <w:tab/>
      </w:r>
      <w:r>
        <w:t>the Multi-Modal Service ID within the "</w:t>
      </w:r>
      <w:proofErr w:type="spellStart"/>
      <w:r>
        <w:t>multiModalId</w:t>
      </w:r>
      <w:proofErr w:type="spellEnd"/>
      <w:r>
        <w:t>" attribute.</w:t>
      </w:r>
    </w:p>
    <w:p w14:paraId="060BB76E" w14:textId="77777777" w:rsidR="004417A5" w:rsidRPr="002756A9" w:rsidRDefault="004417A5" w:rsidP="004417A5">
      <w:pPr>
        <w:pStyle w:val="B2"/>
      </w:pPr>
      <w:r w:rsidRPr="002756A9">
        <w:t>-</w:t>
      </w:r>
      <w:r w:rsidRPr="002756A9">
        <w:tab/>
        <w:t xml:space="preserve">the Uplink and/or Downlink Periodicity information which indicates the time period between the start of the two data bursts in Uplink and/or Downlink direction within </w:t>
      </w:r>
      <w:r>
        <w:t xml:space="preserve">the </w:t>
      </w:r>
      <w:r w:rsidRPr="002756A9">
        <w:t>"</w:t>
      </w:r>
      <w:proofErr w:type="spellStart"/>
      <w:r w:rsidRPr="002756A9">
        <w:t>periodInfo</w:t>
      </w:r>
      <w:proofErr w:type="spellEnd"/>
      <w:r w:rsidRPr="002756A9">
        <w:t>" attribute;</w:t>
      </w:r>
    </w:p>
    <w:p w14:paraId="0A889C34" w14:textId="77777777" w:rsidR="004417A5" w:rsidRDefault="004417A5" w:rsidP="004417A5">
      <w:pPr>
        <w:pStyle w:val="B2"/>
      </w:pPr>
      <w:r>
        <w:rPr>
          <w:lang w:eastAsia="zh-CN"/>
        </w:rPr>
        <w:t>-</w:t>
      </w:r>
      <w:r>
        <w:tab/>
        <w:t>in order to support the QoS Monitoring for packet delay variation, the AF shall include the required Packet Delay Variation monitoring information</w:t>
      </w:r>
      <w:r>
        <w:rPr>
          <w:rFonts w:hint="eastAsia"/>
          <w:lang w:eastAsia="zh-CN"/>
        </w:rPr>
        <w:t xml:space="preserve"> </w:t>
      </w:r>
      <w:r>
        <w:rPr>
          <w:lang w:eastAsia="zh-CN"/>
        </w:rPr>
        <w:t>within "</w:t>
      </w:r>
      <w:proofErr w:type="spellStart"/>
      <w:r>
        <w:rPr>
          <w:rFonts w:hint="eastAsia"/>
          <w:lang w:eastAsia="zh-CN"/>
        </w:rPr>
        <w:t>p</w:t>
      </w:r>
      <w:r>
        <w:rPr>
          <w:lang w:eastAsia="zh-CN"/>
        </w:rPr>
        <w:t>dvMon</w:t>
      </w:r>
      <w:proofErr w:type="spellEnd"/>
      <w:r>
        <w:rPr>
          <w:lang w:eastAsia="zh-CN"/>
        </w:rPr>
        <w:t>" attribute. The subscribed event is "</w:t>
      </w:r>
      <w:r>
        <w:t>PACK_DELAY_VAR</w:t>
      </w:r>
      <w:r>
        <w:rPr>
          <w:lang w:eastAsia="zh-CN"/>
        </w:rPr>
        <w:t>". The AF shall include:</w:t>
      </w:r>
    </w:p>
    <w:p w14:paraId="35DD34EF" w14:textId="77777777" w:rsidR="004417A5" w:rsidRPr="003368E9" w:rsidRDefault="004417A5" w:rsidP="004417A5">
      <w:pPr>
        <w:pStyle w:val="B3"/>
      </w:pPr>
      <w:r w:rsidRPr="003368E9">
        <w:t>a)</w:t>
      </w:r>
      <w:r w:rsidRPr="003368E9">
        <w:tab/>
        <w:t xml:space="preserve">the requested Packet Delay Variation parameter(s) to be measured (i.e. DL, UL and/or </w:t>
      </w:r>
      <w:proofErr w:type="gramStart"/>
      <w:r w:rsidRPr="003368E9">
        <w:t>round trip</w:t>
      </w:r>
      <w:proofErr w:type="gramEnd"/>
      <w:r w:rsidRPr="003368E9">
        <w:t xml:space="preserve"> packet delay</w:t>
      </w:r>
      <w:r w:rsidRPr="007F211C">
        <w:rPr>
          <w:lang w:val="en-US" w:eastAsia="zh-CN"/>
        </w:rPr>
        <w:t xml:space="preserve"> </w:t>
      </w:r>
      <w:r>
        <w:rPr>
          <w:lang w:val="en-US" w:eastAsia="zh-CN"/>
        </w:rPr>
        <w:t>v</w:t>
      </w:r>
      <w:r w:rsidRPr="006F1732">
        <w:rPr>
          <w:lang w:val="en-US" w:eastAsia="zh-CN"/>
        </w:rPr>
        <w:t>ariation</w:t>
      </w:r>
      <w:r w:rsidRPr="003368E9">
        <w:t>) within the "</w:t>
      </w:r>
      <w:proofErr w:type="spellStart"/>
      <w:r>
        <w:rPr>
          <w:noProof/>
          <w:lang w:eastAsia="zh-CN"/>
        </w:rPr>
        <w:t>reqQosMonParams</w:t>
      </w:r>
      <w:proofErr w:type="spellEnd"/>
      <w:r w:rsidRPr="003368E9">
        <w:t>" attribute;</w:t>
      </w:r>
    </w:p>
    <w:p w14:paraId="02447797" w14:textId="77777777" w:rsidR="004417A5" w:rsidRDefault="004417A5" w:rsidP="004417A5">
      <w:pPr>
        <w:pStyle w:val="B3"/>
      </w:pPr>
      <w:r>
        <w:rPr>
          <w:lang w:val="en-US" w:eastAsia="zh-CN"/>
        </w:rPr>
        <w:t>b)</w:t>
      </w:r>
      <w:r>
        <w:rPr>
          <w:lang w:val="en-US" w:eastAsia="zh-CN"/>
        </w:rPr>
        <w:tab/>
      </w:r>
      <w:r>
        <w:t>one or more report frequency within the "</w:t>
      </w:r>
      <w:proofErr w:type="spellStart"/>
      <w:r>
        <w:t>repFreqs</w:t>
      </w:r>
      <w:proofErr w:type="spellEnd"/>
      <w:r>
        <w:t>" attribute;</w:t>
      </w:r>
    </w:p>
    <w:p w14:paraId="17AC8944" w14:textId="77777777" w:rsidR="004417A5" w:rsidRDefault="004417A5" w:rsidP="004417A5">
      <w:pPr>
        <w:pStyle w:val="B3"/>
      </w:pPr>
      <w:r>
        <w:t>c)</w:t>
      </w:r>
      <w:r>
        <w:tab/>
        <w:t>when the "</w:t>
      </w:r>
      <w:proofErr w:type="spellStart"/>
      <w:r>
        <w:t>repFreqs</w:t>
      </w:r>
      <w:proofErr w:type="spellEnd"/>
      <w:r>
        <w:t>" attribute is set to the value "EVENT_TRIGGERED":</w:t>
      </w:r>
    </w:p>
    <w:p w14:paraId="511AAC07" w14:textId="77777777" w:rsidR="004417A5" w:rsidRDefault="004417A5" w:rsidP="004417A5">
      <w:pPr>
        <w:pStyle w:val="B4"/>
      </w:pPr>
      <w:r>
        <w:t>-</w:t>
      </w:r>
      <w:r>
        <w:tab/>
        <w:t xml:space="preserve">the </w:t>
      </w:r>
      <w:r w:rsidRPr="006F1732">
        <w:rPr>
          <w:lang w:val="en-US" w:eastAsia="zh-CN"/>
        </w:rPr>
        <w:t>Packet Delay Variation</w:t>
      </w:r>
      <w:r w:rsidDel="00A14C7B">
        <w:t xml:space="preserve"> </w:t>
      </w:r>
      <w:r>
        <w:t>threshold for downlink with the "</w:t>
      </w:r>
      <w:proofErr w:type="spellStart"/>
      <w:r>
        <w:t>repThreshDl</w:t>
      </w:r>
      <w:proofErr w:type="spellEnd"/>
      <w:r>
        <w:t>" attribute;</w:t>
      </w:r>
    </w:p>
    <w:p w14:paraId="07466D7A" w14:textId="77777777" w:rsidR="004417A5" w:rsidRDefault="004417A5" w:rsidP="004417A5">
      <w:pPr>
        <w:pStyle w:val="B4"/>
      </w:pPr>
      <w:r>
        <w:t>-</w:t>
      </w:r>
      <w:r>
        <w:tab/>
        <w:t xml:space="preserve">the </w:t>
      </w:r>
      <w:r w:rsidRPr="006F1732">
        <w:rPr>
          <w:lang w:val="en-US" w:eastAsia="zh-CN"/>
        </w:rPr>
        <w:t>Packet Delay Variation</w:t>
      </w:r>
      <w:r w:rsidDel="00A14C7B">
        <w:t xml:space="preserve"> </w:t>
      </w:r>
      <w:r>
        <w:t>threshold for uplink with the "</w:t>
      </w:r>
      <w:proofErr w:type="spellStart"/>
      <w:r>
        <w:t>repThreshUl</w:t>
      </w:r>
      <w:proofErr w:type="spellEnd"/>
      <w:r>
        <w:t>" attribute; and/or</w:t>
      </w:r>
    </w:p>
    <w:p w14:paraId="33E28822" w14:textId="77777777" w:rsidR="004417A5" w:rsidRDefault="004417A5" w:rsidP="004417A5">
      <w:pPr>
        <w:pStyle w:val="B4"/>
      </w:pPr>
      <w:r>
        <w:t>-</w:t>
      </w:r>
      <w:r>
        <w:tab/>
        <w:t xml:space="preserve">the </w:t>
      </w:r>
      <w:r w:rsidRPr="006F1732">
        <w:rPr>
          <w:lang w:val="en-US" w:eastAsia="zh-CN"/>
        </w:rPr>
        <w:t>Packet Delay Variation</w:t>
      </w:r>
      <w:r w:rsidDel="00A14C7B">
        <w:t xml:space="preserve"> </w:t>
      </w:r>
      <w:r>
        <w:t>threshold for round trip with the "</w:t>
      </w:r>
      <w:proofErr w:type="spellStart"/>
      <w:r>
        <w:t>repThreshRp</w:t>
      </w:r>
      <w:proofErr w:type="spellEnd"/>
      <w:r>
        <w:t>" attribute;</w:t>
      </w:r>
    </w:p>
    <w:p w14:paraId="148D5DA4" w14:textId="77777777" w:rsidR="004417A5" w:rsidRDefault="004417A5" w:rsidP="004417A5">
      <w:pPr>
        <w:pStyle w:val="B3"/>
      </w:pPr>
      <w:r>
        <w:t>d)</w:t>
      </w:r>
      <w:r>
        <w:tab/>
        <w:t>when the "</w:t>
      </w:r>
      <w:proofErr w:type="spellStart"/>
      <w:r>
        <w:t>repFreqs</w:t>
      </w:r>
      <w:proofErr w:type="spellEnd"/>
      <w:r>
        <w:t>" attribute is set to the value "PERIODIC", the periodic time for reporting and the maximum period with no packet delay variance measurement within the "</w:t>
      </w:r>
      <w:proofErr w:type="spellStart"/>
      <w:r>
        <w:rPr>
          <w:lang w:eastAsia="zh-CN"/>
        </w:rPr>
        <w:t>repPeriod</w:t>
      </w:r>
      <w:proofErr w:type="spellEnd"/>
      <w:r>
        <w:rPr>
          <w:lang w:eastAsia="zh-CN"/>
        </w:rPr>
        <w:t>" attribute</w:t>
      </w:r>
      <w:r>
        <w:t>; and</w:t>
      </w:r>
    </w:p>
    <w:p w14:paraId="0E4E1587" w14:textId="77777777" w:rsidR="004417A5" w:rsidRPr="007661D1" w:rsidRDefault="004417A5" w:rsidP="004417A5">
      <w:pPr>
        <w:pStyle w:val="B3"/>
        <w:rPr>
          <w:lang w:eastAsia="zh-CN"/>
        </w:rPr>
      </w:pPr>
      <w:r>
        <w:t>e)</w:t>
      </w:r>
      <w:r>
        <w:tab/>
        <w:t>when the "</w:t>
      </w:r>
      <w:proofErr w:type="spellStart"/>
      <w:r>
        <w:t>repFreqs</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attribute</w:t>
      </w:r>
      <w:r w:rsidRPr="00FA413B">
        <w:rPr>
          <w:lang w:eastAsia="zh-CN"/>
        </w:rPr>
        <w:t xml:space="preserve"> </w:t>
      </w:r>
      <w:r>
        <w:rPr>
          <w:lang w:eastAsia="zh-CN"/>
        </w:rPr>
        <w:t>and</w:t>
      </w:r>
      <w:r w:rsidRPr="00ED213C">
        <w:rPr>
          <w:lang w:eastAsia="zh-CN"/>
        </w:rPr>
        <w:t xml:space="preserve"> </w:t>
      </w:r>
      <w:r>
        <w:t>the maximum period with no packet delay variation</w:t>
      </w:r>
      <w:r w:rsidRPr="00830ECC">
        <w:t xml:space="preserve"> </w:t>
      </w:r>
      <w:r>
        <w:t>within the "</w:t>
      </w:r>
      <w:proofErr w:type="spellStart"/>
      <w:r>
        <w:rPr>
          <w:lang w:eastAsia="zh-CN"/>
        </w:rPr>
        <w:t>repPeriod</w:t>
      </w:r>
      <w:proofErr w:type="spellEnd"/>
      <w:r>
        <w:rPr>
          <w:lang w:eastAsia="zh-CN"/>
        </w:rPr>
        <w:t>" attribute</w:t>
      </w:r>
      <w:r>
        <w:t>;</w:t>
      </w:r>
    </w:p>
    <w:p w14:paraId="649C9151" w14:textId="77777777" w:rsidR="004417A5" w:rsidRPr="00346B08" w:rsidRDefault="004417A5" w:rsidP="004417A5">
      <w:pPr>
        <w:pStyle w:val="EditorsNote"/>
      </w:pPr>
      <w:r>
        <w:t>Editor's note:</w:t>
      </w:r>
      <w:r>
        <w:tab/>
        <w:t xml:space="preserve">Whether </w:t>
      </w:r>
      <w:r>
        <w:rPr>
          <w:lang w:eastAsia="zh-CN"/>
        </w:rPr>
        <w:t xml:space="preserve">to reuse </w:t>
      </w:r>
      <w:r>
        <w:rPr>
          <w:rFonts w:hint="eastAsia"/>
          <w:lang w:eastAsia="zh-CN"/>
        </w:rPr>
        <w:t>o</w:t>
      </w:r>
      <w:r>
        <w:rPr>
          <w:lang w:eastAsia="zh-CN"/>
        </w:rPr>
        <w:t xml:space="preserve">r enhance the </w:t>
      </w:r>
      <w:proofErr w:type="spellStart"/>
      <w:r>
        <w:t>QosMonitoringInformation</w:t>
      </w:r>
      <w:proofErr w:type="spellEnd"/>
      <w:r>
        <w:t xml:space="preserve"> data type for the </w:t>
      </w:r>
      <w:r>
        <w:rPr>
          <w:noProof/>
        </w:rPr>
        <w:t>"</w:t>
      </w:r>
      <w:proofErr w:type="spellStart"/>
      <w:r>
        <w:rPr>
          <w:lang w:eastAsia="zh-CN"/>
        </w:rPr>
        <w:t>pdvMon</w:t>
      </w:r>
      <w:proofErr w:type="spellEnd"/>
      <w:r>
        <w:rPr>
          <w:noProof/>
        </w:rPr>
        <w:t>"</w:t>
      </w:r>
      <w:r>
        <w:rPr>
          <w:lang w:eastAsia="zh-CN"/>
        </w:rPr>
        <w:t xml:space="preserve"> attribute</w:t>
      </w:r>
      <w:r>
        <w:t xml:space="preserve"> </w:t>
      </w:r>
      <w:r>
        <w:rPr>
          <w:lang w:eastAsia="zh-CN"/>
        </w:rPr>
        <w:t>is FFS</w:t>
      </w:r>
      <w:r>
        <w:t>, then the description here needs to be updated accordingly.</w:t>
      </w:r>
    </w:p>
    <w:p w14:paraId="657FAFE2" w14:textId="77777777" w:rsidR="004417A5" w:rsidRDefault="004417A5" w:rsidP="004417A5">
      <w:pPr>
        <w:pStyle w:val="B2"/>
      </w:pPr>
      <w:r>
        <w:t>-</w:t>
      </w:r>
      <w:r>
        <w:tab/>
        <w:t xml:space="preserve">when the NEF receives the notification about Packet Delay Variation event notification from the PCF as </w:t>
      </w:r>
      <w:r>
        <w:rPr>
          <w:rFonts w:hint="eastAsia"/>
        </w:rPr>
        <w:t>defined in</w:t>
      </w:r>
      <w:r>
        <w:t xml:space="preserve"> clause 4.2.5.26 of</w:t>
      </w:r>
      <w:r>
        <w:rPr>
          <w:rFonts w:hint="eastAsia"/>
        </w:rPr>
        <w:t xml:space="preserve"> </w:t>
      </w:r>
      <w:r>
        <w:t xml:space="preserve">3GPP TS 29.514 [7], the NEF shall notify the AF with </w:t>
      </w:r>
      <w:r>
        <w:rPr>
          <w:lang w:eastAsia="zh-CN"/>
        </w:rPr>
        <w:t>"</w:t>
      </w:r>
      <w:r>
        <w:t>PACK_DELAY_VAR</w:t>
      </w:r>
      <w:r>
        <w:rPr>
          <w:lang w:eastAsia="zh-CN"/>
        </w:rPr>
        <w:t>" event and</w:t>
      </w:r>
      <w:r>
        <w:t xml:space="preserve"> include the received monitored Packet Delay Variation information within the "</w:t>
      </w:r>
      <w:proofErr w:type="spellStart"/>
      <w:r>
        <w:rPr>
          <w:rFonts w:hint="eastAsia"/>
          <w:lang w:val="en-US" w:eastAsia="zh-CN"/>
        </w:rPr>
        <w:t>pdv</w:t>
      </w:r>
      <w:r>
        <w:rPr>
          <w:lang w:eastAsia="zh-CN"/>
        </w:rPr>
        <w:t>MonReports</w:t>
      </w:r>
      <w:proofErr w:type="spellEnd"/>
      <w:r>
        <w:t>"</w:t>
      </w:r>
      <w:r>
        <w:rPr>
          <w:lang w:eastAsia="zh-CN"/>
        </w:rPr>
        <w:t xml:space="preserve"> attribute</w:t>
      </w:r>
      <w:r>
        <w:t>, it may include:</w:t>
      </w:r>
    </w:p>
    <w:p w14:paraId="6E8B5AAC" w14:textId="77777777" w:rsidR="004417A5" w:rsidRDefault="004417A5" w:rsidP="004417A5">
      <w:pPr>
        <w:pStyle w:val="B3"/>
      </w:pPr>
      <w:r>
        <w:t>a)</w:t>
      </w:r>
      <w:r>
        <w:tab/>
        <w:t xml:space="preserve">the identification of the affected service flows (if not all the flows are affected) encoded in the "flows" attribute if applicable; </w:t>
      </w:r>
    </w:p>
    <w:p w14:paraId="73227610" w14:textId="77777777" w:rsidR="004417A5" w:rsidRDefault="004417A5" w:rsidP="004417A5">
      <w:pPr>
        <w:pStyle w:val="B3"/>
      </w:pPr>
      <w:r>
        <w:t>b)</w:t>
      </w:r>
      <w:r>
        <w:tab/>
        <w:t>one or two uplink packet delay variation measurement(s) within the "</w:t>
      </w:r>
      <w:proofErr w:type="spellStart"/>
      <w:r>
        <w:t>ulPdv</w:t>
      </w:r>
      <w:proofErr w:type="spellEnd"/>
      <w:r>
        <w:t>" attribute;</w:t>
      </w:r>
    </w:p>
    <w:p w14:paraId="0C182E24" w14:textId="77777777" w:rsidR="004417A5" w:rsidRDefault="004417A5" w:rsidP="004417A5">
      <w:pPr>
        <w:pStyle w:val="B3"/>
      </w:pPr>
      <w:r>
        <w:t>c)</w:t>
      </w:r>
      <w:r>
        <w:tab/>
        <w:t>one or two downlink packet delay variation measurement(s) within the "</w:t>
      </w:r>
      <w:proofErr w:type="spellStart"/>
      <w:r>
        <w:t>dlPdv</w:t>
      </w:r>
      <w:proofErr w:type="spellEnd"/>
      <w:r>
        <w:t>" attribute;</w:t>
      </w:r>
    </w:p>
    <w:p w14:paraId="16AEC4F7" w14:textId="77777777" w:rsidR="004417A5" w:rsidRDefault="004417A5" w:rsidP="004417A5">
      <w:pPr>
        <w:pStyle w:val="B3"/>
      </w:pPr>
      <w:r>
        <w:t>d)</w:t>
      </w:r>
      <w:r>
        <w:tab/>
        <w:t>one or two round trip packet delay variation measurement(s) within the "</w:t>
      </w:r>
      <w:proofErr w:type="spellStart"/>
      <w:r>
        <w:t>rtPdv</w:t>
      </w:r>
      <w:proofErr w:type="spellEnd"/>
      <w:r>
        <w:t>" attribute;</w:t>
      </w:r>
    </w:p>
    <w:p w14:paraId="49C6FFD0" w14:textId="77777777" w:rsidR="004417A5" w:rsidRDefault="004417A5" w:rsidP="004417A5">
      <w:pPr>
        <w:pStyle w:val="B2"/>
      </w:pPr>
      <w:r>
        <w:rPr>
          <w:lang w:eastAsia="zh-CN"/>
        </w:rPr>
        <w:t>-</w:t>
      </w:r>
      <w:r>
        <w:tab/>
        <w:t xml:space="preserve">the required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rPr>
          <w:lang w:eastAsia="zh-CN"/>
        </w:rPr>
        <w:t xml:space="preserve"> with</w:t>
      </w:r>
      <w:r>
        <w:rPr>
          <w:rFonts w:hint="eastAsia"/>
          <w:lang w:eastAsia="zh-CN"/>
        </w:rPr>
        <w:t>:</w:t>
      </w:r>
    </w:p>
    <w:p w14:paraId="72509E5C" w14:textId="77777777" w:rsidR="004417A5" w:rsidRPr="006F1732" w:rsidRDefault="004417A5" w:rsidP="004417A5">
      <w:pPr>
        <w:pStyle w:val="B3"/>
        <w:rPr>
          <w:lang w:val="en-US" w:eastAsia="zh-CN"/>
        </w:rPr>
      </w:pPr>
      <w:r w:rsidRPr="006F1732">
        <w:rPr>
          <w:lang w:val="en-US" w:eastAsia="zh-CN"/>
        </w:rPr>
        <w:t>a)</w:t>
      </w:r>
      <w:r w:rsidRPr="006F1732">
        <w:rPr>
          <w:lang w:val="en-US" w:eastAsia="zh-CN"/>
        </w:rPr>
        <w:tab/>
      </w:r>
      <w:r>
        <w:t>one or more report frequency within the "</w:t>
      </w:r>
      <w:proofErr w:type="spellStart"/>
      <w:r>
        <w:t>repFreqs</w:t>
      </w:r>
      <w:proofErr w:type="spellEnd"/>
      <w:r>
        <w:t>" attribute</w:t>
      </w:r>
      <w:r w:rsidRPr="006F1732">
        <w:rPr>
          <w:lang w:val="en-US" w:eastAsia="zh-CN"/>
        </w:rPr>
        <w:t>;</w:t>
      </w:r>
    </w:p>
    <w:p w14:paraId="19D81A6C" w14:textId="77777777" w:rsidR="004417A5" w:rsidRDefault="004417A5" w:rsidP="004417A5">
      <w:pPr>
        <w:pStyle w:val="B3"/>
      </w:pPr>
      <w:r>
        <w:rPr>
          <w:lang w:val="en-US" w:eastAsia="zh-CN"/>
        </w:rPr>
        <w:t>b)</w:t>
      </w:r>
      <w:r>
        <w:rPr>
          <w:lang w:val="en-US" w:eastAsia="zh-CN"/>
        </w:rPr>
        <w:tab/>
      </w:r>
      <w:r w:rsidRPr="006F1732">
        <w:rPr>
          <w:lang w:val="en-US" w:eastAsia="zh-CN"/>
        </w:rPr>
        <w:t xml:space="preserve">the requested </w:t>
      </w:r>
      <w:r>
        <w:rPr>
          <w:lang w:val="en-US" w:eastAsia="zh-CN"/>
        </w:rPr>
        <w:t>threshold of</w:t>
      </w:r>
      <w:r>
        <w:t xml:space="preserve"> </w:t>
      </w:r>
      <w:r w:rsidRPr="007D7D58">
        <w:rPr>
          <w:noProof/>
          <w:lang w:eastAsia="zh-CN"/>
        </w:rPr>
        <w:t xml:space="preserve">round-trip delay measurements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rsidRPr="006F1732">
        <w:rPr>
          <w:lang w:val="en-US" w:eastAsia="zh-CN"/>
        </w:rPr>
        <w:t xml:space="preserve"> within the "</w:t>
      </w:r>
      <w:proofErr w:type="spellStart"/>
      <w:r>
        <w:rPr>
          <w:lang w:eastAsia="zh-CN"/>
        </w:rPr>
        <w:t>repThreshRp</w:t>
      </w:r>
      <w:proofErr w:type="spellEnd"/>
      <w:r w:rsidRPr="006F1732">
        <w:rPr>
          <w:lang w:val="en-US" w:eastAsia="zh-CN"/>
        </w:rPr>
        <w:t>" attribute</w:t>
      </w:r>
      <w:r>
        <w:t>;</w:t>
      </w:r>
    </w:p>
    <w:p w14:paraId="127A6366" w14:textId="77777777" w:rsidR="004417A5" w:rsidRDefault="004417A5" w:rsidP="004417A5">
      <w:pPr>
        <w:pStyle w:val="B3"/>
      </w:pPr>
      <w:r>
        <w:lastRenderedPageBreak/>
        <w:t>c)</w:t>
      </w:r>
      <w:r>
        <w:tab/>
        <w:t>when the "</w:t>
      </w:r>
      <w:proofErr w:type="spellStart"/>
      <w:r>
        <w:t>repFreqs</w:t>
      </w:r>
      <w:proofErr w:type="spellEnd"/>
      <w:r>
        <w:t xml:space="preserve">" attribute is set to the value "PERIODIC", the periodic time for reporting and the maximum period with no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within the "</w:t>
      </w:r>
      <w:proofErr w:type="spellStart"/>
      <w:r>
        <w:rPr>
          <w:lang w:eastAsia="zh-CN"/>
        </w:rPr>
        <w:t>repPeriod</w:t>
      </w:r>
      <w:proofErr w:type="spellEnd"/>
      <w:r>
        <w:rPr>
          <w:lang w:eastAsia="zh-CN"/>
        </w:rPr>
        <w:t>" attribute</w:t>
      </w:r>
      <w:r>
        <w:t>; and</w:t>
      </w:r>
    </w:p>
    <w:p w14:paraId="7C440270" w14:textId="77777777" w:rsidR="004417A5" w:rsidRPr="007661D1" w:rsidRDefault="004417A5" w:rsidP="004417A5">
      <w:pPr>
        <w:pStyle w:val="B3"/>
        <w:rPr>
          <w:lang w:eastAsia="zh-CN"/>
        </w:rPr>
      </w:pPr>
      <w:r>
        <w:t>d)</w:t>
      </w:r>
      <w:r>
        <w:tab/>
        <w:t>when the "</w:t>
      </w:r>
      <w:proofErr w:type="spellStart"/>
      <w:r>
        <w:t>repFreqs</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attribute</w:t>
      </w:r>
      <w:r w:rsidRPr="00FA413B">
        <w:rPr>
          <w:lang w:eastAsia="zh-CN"/>
        </w:rPr>
        <w:t xml:space="preserve"> </w:t>
      </w:r>
      <w:r>
        <w:rPr>
          <w:lang w:eastAsia="zh-CN"/>
        </w:rPr>
        <w:t>and</w:t>
      </w:r>
      <w:r w:rsidRPr="00ED213C">
        <w:rPr>
          <w:lang w:eastAsia="zh-CN"/>
        </w:rPr>
        <w:t xml:space="preserve"> </w:t>
      </w:r>
      <w:r>
        <w:t xml:space="preserve">the maximum period with no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within the "</w:t>
      </w:r>
      <w:proofErr w:type="spellStart"/>
      <w:r>
        <w:rPr>
          <w:lang w:eastAsia="zh-CN"/>
        </w:rPr>
        <w:t>repPeriod</w:t>
      </w:r>
      <w:proofErr w:type="spellEnd"/>
      <w:r>
        <w:rPr>
          <w:lang w:eastAsia="zh-CN"/>
        </w:rPr>
        <w:t>" attribute</w:t>
      </w:r>
      <w:r>
        <w:t>;</w:t>
      </w:r>
    </w:p>
    <w:p w14:paraId="581E8057" w14:textId="77777777" w:rsidR="004417A5" w:rsidRDefault="004417A5" w:rsidP="004417A5">
      <w:pPr>
        <w:pStyle w:val="B2"/>
      </w:pPr>
      <w:r>
        <w:t>-</w:t>
      </w:r>
      <w:r>
        <w:tab/>
        <w:t xml:space="preserve">when the NEF receives the notification about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event notification from the PCF as </w:t>
      </w:r>
      <w:r>
        <w:rPr>
          <w:rFonts w:hint="eastAsia"/>
        </w:rPr>
        <w:t>defined in</w:t>
      </w:r>
      <w:r>
        <w:t xml:space="preserve"> clause 4.2.5.28 of</w:t>
      </w:r>
      <w:r>
        <w:rPr>
          <w:rFonts w:hint="eastAsia"/>
        </w:rPr>
        <w:t xml:space="preserve"> </w:t>
      </w:r>
      <w:r>
        <w:t xml:space="preserve">3GPP TS 29.514 [7], the NEF shall notify the AF with </w:t>
      </w:r>
      <w:r>
        <w:rPr>
          <w:lang w:eastAsia="zh-CN"/>
        </w:rPr>
        <w:t>"</w:t>
      </w:r>
      <w:r>
        <w:t>RT_DELAY_TWO_FLOWS</w:t>
      </w:r>
      <w:r>
        <w:rPr>
          <w:lang w:eastAsia="zh-CN"/>
        </w:rPr>
        <w:t>" event and</w:t>
      </w:r>
      <w:r>
        <w:t xml:space="preserve"> include the received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information with:</w:t>
      </w:r>
    </w:p>
    <w:p w14:paraId="252E7AF9" w14:textId="77777777" w:rsidR="004417A5" w:rsidRDefault="004417A5" w:rsidP="004417A5">
      <w:pPr>
        <w:pStyle w:val="B3"/>
      </w:pPr>
      <w:r>
        <w:t>a)</w:t>
      </w:r>
      <w:r>
        <w:tab/>
        <w:t xml:space="preserve">one or two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within the "</w:t>
      </w:r>
      <w:proofErr w:type="spellStart"/>
      <w:r>
        <w:t>rtDelays</w:t>
      </w:r>
      <w:proofErr w:type="spellEnd"/>
      <w:r>
        <w:t>" attribute; or</w:t>
      </w:r>
    </w:p>
    <w:p w14:paraId="0330757B" w14:textId="77777777" w:rsidR="004417A5" w:rsidRDefault="004417A5" w:rsidP="004417A5">
      <w:pPr>
        <w:pStyle w:val="B3"/>
        <w:rPr>
          <w:lang w:eastAsia="zh-CN"/>
        </w:rPr>
      </w:pPr>
      <w:r>
        <w:t>b)</w:t>
      </w:r>
      <w:r>
        <w:tab/>
        <w:t>the packet delay measurement failure indicator within the "</w:t>
      </w:r>
      <w:proofErr w:type="spellStart"/>
      <w:r>
        <w:t>pdmf</w:t>
      </w:r>
      <w:proofErr w:type="spellEnd"/>
      <w:r>
        <w:t>" attribute</w:t>
      </w:r>
      <w:r>
        <w:rPr>
          <w:rFonts w:hint="eastAsia"/>
          <w:lang w:eastAsia="zh-CN"/>
        </w:rPr>
        <w:t>.</w:t>
      </w:r>
    </w:p>
    <w:p w14:paraId="7517AD0C" w14:textId="77777777" w:rsidR="004417A5" w:rsidRPr="0030401C" w:rsidRDefault="004417A5" w:rsidP="004417A5">
      <w:pPr>
        <w:pStyle w:val="EditorsNote"/>
      </w:pPr>
      <w:r w:rsidRPr="00D30DFF">
        <w:t xml:space="preserve">Editor’s Note: </w:t>
      </w:r>
      <w:r>
        <w:t xml:space="preserve">Whether </w:t>
      </w:r>
      <w:proofErr w:type="gramStart"/>
      <w:r>
        <w:t>the a</w:t>
      </w:r>
      <w:proofErr w:type="gramEnd"/>
      <w:r>
        <w:t xml:space="preserve"> new attribute is needed or the "</w:t>
      </w:r>
      <w:proofErr w:type="spellStart"/>
      <w:r>
        <w:t>qosMonInfo</w:t>
      </w:r>
      <w:proofErr w:type="spellEnd"/>
      <w:r>
        <w:t>" attribute can be used instead to convey both, packet delay and RTT measurements information requires further discussion.</w:t>
      </w:r>
    </w:p>
    <w:p w14:paraId="28569C80" w14:textId="77777777" w:rsidR="004417A5" w:rsidRDefault="004417A5" w:rsidP="004417A5">
      <w:pPr>
        <w:pStyle w:val="B2"/>
        <w:rPr>
          <w:lang w:eastAsia="zh-CN"/>
        </w:rPr>
      </w:pPr>
      <w:r>
        <w:rPr>
          <w:lang w:eastAsia="zh-CN"/>
        </w:rPr>
        <w:t>-</w:t>
      </w:r>
      <w:r>
        <w:rPr>
          <w:lang w:eastAsia="zh-CN"/>
        </w:rPr>
        <w:tab/>
      </w:r>
      <w:r>
        <w:t xml:space="preserve">the multi-modal data flow(s) </w:t>
      </w:r>
      <w:r w:rsidRPr="00565E8A">
        <w:t xml:space="preserve">information </w:t>
      </w:r>
      <w:r>
        <w:t xml:space="preserve">of the multimodal service </w:t>
      </w:r>
      <w:r>
        <w:rPr>
          <w:lang w:eastAsia="zh-CN"/>
        </w:rPr>
        <w:t>in the "</w:t>
      </w:r>
      <w:proofErr w:type="spellStart"/>
      <w:r>
        <w:rPr>
          <w:lang w:eastAsia="zh-CN"/>
        </w:rPr>
        <w:t>multiModDatFlow</w:t>
      </w:r>
      <w:r w:rsidRPr="00C0095C">
        <w:rPr>
          <w:lang w:eastAsia="zh-CN"/>
        </w:rPr>
        <w:t>s</w:t>
      </w:r>
      <w:proofErr w:type="spellEnd"/>
      <w:r>
        <w:rPr>
          <w:lang w:eastAsia="zh-CN"/>
        </w:rPr>
        <w:t>" attribute. T</w:t>
      </w:r>
      <w:r w:rsidRPr="001A2439">
        <w:t>he AF shall include</w:t>
      </w:r>
      <w:r>
        <w:t xml:space="preserve"> for each single-modal data flow(s) of the multimodal service:</w:t>
      </w:r>
    </w:p>
    <w:p w14:paraId="1DBE9DB7" w14:textId="77777777" w:rsidR="004417A5" w:rsidRDefault="004417A5" w:rsidP="004417A5">
      <w:pPr>
        <w:pStyle w:val="B3"/>
      </w:pPr>
      <w:r>
        <w:t>1.</w:t>
      </w:r>
      <w:r>
        <w:tab/>
      </w:r>
      <w:r w:rsidRPr="001A2439">
        <w:t xml:space="preserve">the </w:t>
      </w:r>
      <w:r>
        <w:t xml:space="preserve">single-modal data identification </w:t>
      </w:r>
      <w:r w:rsidRPr="001A2439">
        <w:t xml:space="preserve">number within the </w:t>
      </w:r>
      <w:r>
        <w:rPr>
          <w:lang w:eastAsia="zh-CN"/>
        </w:rPr>
        <w:t>"</w:t>
      </w:r>
      <w:proofErr w:type="spellStart"/>
      <w:r w:rsidRPr="001A2439">
        <w:t>medCompN</w:t>
      </w:r>
      <w:proofErr w:type="spellEnd"/>
      <w:r>
        <w:rPr>
          <w:lang w:eastAsia="zh-CN"/>
        </w:rPr>
        <w:t>"</w:t>
      </w:r>
      <w:r w:rsidRPr="001A2439">
        <w:t xml:space="preserve"> attribute;</w:t>
      </w:r>
    </w:p>
    <w:p w14:paraId="34B52656" w14:textId="77777777" w:rsidR="004417A5" w:rsidRDefault="004417A5" w:rsidP="004417A5">
      <w:pPr>
        <w:pStyle w:val="B3"/>
      </w:pPr>
      <w:r>
        <w:t>2.</w:t>
      </w:r>
      <w:r>
        <w:tab/>
        <w:t xml:space="preserve">the IP data flow(s) description for the single-modal data flow within the </w:t>
      </w:r>
      <w:r>
        <w:rPr>
          <w:lang w:eastAsia="zh-CN"/>
        </w:rPr>
        <w:t>"</w:t>
      </w:r>
      <w:proofErr w:type="spellStart"/>
      <w:r w:rsidRPr="009D21E6">
        <w:t>flowInfo</w:t>
      </w:r>
      <w:r>
        <w:t>s</w:t>
      </w:r>
      <w:proofErr w:type="spellEnd"/>
      <w:r>
        <w:rPr>
          <w:lang w:eastAsia="zh-CN"/>
        </w:rPr>
        <w:t>"</w:t>
      </w:r>
      <w:r>
        <w:t xml:space="preserve"> </w:t>
      </w:r>
      <w:r>
        <w:rPr>
          <w:lang w:eastAsia="zh-CN"/>
        </w:rPr>
        <w:t>attribute</w:t>
      </w:r>
      <w:r>
        <w:t>; and</w:t>
      </w:r>
    </w:p>
    <w:p w14:paraId="248C7534" w14:textId="77777777" w:rsidR="004417A5" w:rsidRDefault="004417A5" w:rsidP="004417A5">
      <w:pPr>
        <w:pStyle w:val="B3"/>
        <w:rPr>
          <w:lang w:eastAsia="zh-CN"/>
        </w:rPr>
      </w:pPr>
      <w:r>
        <w:rPr>
          <w:lang w:eastAsia="zh-CN"/>
        </w:rPr>
        <w:t>3.</w:t>
      </w:r>
      <w:r>
        <w:rPr>
          <w:lang w:eastAsia="zh-CN"/>
        </w:rPr>
        <w:tab/>
        <w:t>the parameters that describe the requested QoS for the single-modal data flow, as follows:</w:t>
      </w:r>
    </w:p>
    <w:p w14:paraId="3B791C11" w14:textId="77777777" w:rsidR="004417A5" w:rsidRDefault="004417A5" w:rsidP="004417A5">
      <w:pPr>
        <w:pStyle w:val="B4"/>
      </w:pPr>
      <w:r>
        <w:t>a.</w:t>
      </w:r>
      <w:r>
        <w:tab/>
        <w:t xml:space="preserve">the single-modal data flow type within the </w:t>
      </w:r>
      <w:r>
        <w:rPr>
          <w:lang w:eastAsia="zh-CN"/>
        </w:rPr>
        <w:t>"</w:t>
      </w:r>
      <w:proofErr w:type="spellStart"/>
      <w:r w:rsidRPr="00351C36">
        <w:t>medType</w:t>
      </w:r>
      <w:proofErr w:type="spellEnd"/>
      <w:r>
        <w:rPr>
          <w:lang w:eastAsia="zh-CN"/>
        </w:rPr>
        <w:t>"</w:t>
      </w:r>
      <w:r>
        <w:t xml:space="preserve"> attribute, if applicable;</w:t>
      </w:r>
    </w:p>
    <w:p w14:paraId="3036794A" w14:textId="77777777" w:rsidR="004417A5" w:rsidRDefault="004417A5" w:rsidP="004417A5">
      <w:pPr>
        <w:pStyle w:val="B4"/>
      </w:pPr>
      <w:r>
        <w:t>b.</w:t>
      </w:r>
      <w:r>
        <w:tab/>
        <w:t xml:space="preserve">either a reference to a pre-defined QoS information for the single-modal data flow within the </w:t>
      </w:r>
      <w:r>
        <w:rPr>
          <w:lang w:eastAsia="zh-CN"/>
        </w:rPr>
        <w:t>"</w:t>
      </w:r>
      <w:proofErr w:type="spellStart"/>
      <w:r w:rsidRPr="00D505EF">
        <w:t>qosReference</w:t>
      </w:r>
      <w:proofErr w:type="spellEnd"/>
      <w:r>
        <w:rPr>
          <w:lang w:eastAsia="zh-CN"/>
        </w:rPr>
        <w:t>"</w:t>
      </w:r>
      <w:r>
        <w:t xml:space="preserve"> attribute, or </w:t>
      </w:r>
      <w:r w:rsidRPr="00DF5344">
        <w:t>individual QoS parameters</w:t>
      </w:r>
      <w:r>
        <w:t xml:space="preserve"> </w:t>
      </w:r>
      <w:r w:rsidRPr="00547325">
        <w:t>within the "</w:t>
      </w:r>
      <w:proofErr w:type="spellStart"/>
      <w:r>
        <w:t>tsn</w:t>
      </w:r>
      <w:r w:rsidRPr="00640837">
        <w:t>Qos</w:t>
      </w:r>
      <w:proofErr w:type="spellEnd"/>
      <w:r w:rsidRPr="00547325">
        <w:t>" attribute</w:t>
      </w:r>
      <w:r>
        <w:t>;</w:t>
      </w:r>
    </w:p>
    <w:p w14:paraId="34D7DFCE" w14:textId="77777777" w:rsidR="004417A5" w:rsidRDefault="004417A5" w:rsidP="004417A5">
      <w:pPr>
        <w:pStyle w:val="B4"/>
      </w:pPr>
      <w:r>
        <w:t>c.</w:t>
      </w:r>
      <w:r>
        <w:tab/>
        <w:t xml:space="preserve">if individual QoS parameters are provided, an ordered list of alternative service requirements for the single-modal data flow within the </w:t>
      </w:r>
      <w:r>
        <w:rPr>
          <w:lang w:eastAsia="zh-CN"/>
        </w:rPr>
        <w:t>"</w:t>
      </w:r>
      <w:proofErr w:type="spellStart"/>
      <w:r w:rsidRPr="00011EAB">
        <w:t>alt</w:t>
      </w:r>
      <w:r>
        <w:t>SerReqsData</w:t>
      </w:r>
      <w:proofErr w:type="spellEnd"/>
      <w:r>
        <w:rPr>
          <w:lang w:eastAsia="zh-CN"/>
        </w:rPr>
        <w:t>"</w:t>
      </w:r>
      <w:r>
        <w:t xml:space="preserve"> attribute, if applicable;</w:t>
      </w:r>
    </w:p>
    <w:p w14:paraId="58B1A618" w14:textId="77777777" w:rsidR="004417A5" w:rsidRDefault="004417A5" w:rsidP="004417A5">
      <w:pPr>
        <w:pStyle w:val="B4"/>
      </w:pPr>
      <w:r>
        <w:t>d.</w:t>
      </w:r>
      <w:r>
        <w:tab/>
        <w:t xml:space="preserve">if a reference to pre-defined QoS information is provided, </w:t>
      </w:r>
      <w:r w:rsidRPr="00973042">
        <w:t xml:space="preserve">an ordered list of QoS references </w:t>
      </w:r>
      <w:r>
        <w:t xml:space="preserve">for the single-modal data flow </w:t>
      </w:r>
      <w:r w:rsidRPr="00973042">
        <w:t>within the "</w:t>
      </w:r>
      <w:proofErr w:type="spellStart"/>
      <w:r w:rsidRPr="00973042">
        <w:t>alt</w:t>
      </w:r>
      <w:r>
        <w:t>SerReqs</w:t>
      </w:r>
      <w:proofErr w:type="spellEnd"/>
      <w:r w:rsidRPr="00973042">
        <w:t>" attribute</w:t>
      </w:r>
      <w:r>
        <w:t>, if applicable;</w:t>
      </w:r>
    </w:p>
    <w:p w14:paraId="323DD2C4" w14:textId="77777777" w:rsidR="004417A5" w:rsidRDefault="004417A5" w:rsidP="004417A5">
      <w:pPr>
        <w:pStyle w:val="B4"/>
      </w:pPr>
      <w:r>
        <w:t>e.</w:t>
      </w:r>
      <w:r>
        <w:tab/>
        <w:t xml:space="preserve">QoS assistance information for the UL and/or DL for the single-modal data flow within the </w:t>
      </w:r>
      <w:r w:rsidRPr="00973042">
        <w:t>"</w:t>
      </w:r>
      <w:proofErr w:type="spellStart"/>
      <w:r>
        <w:t>tscaiInputUl</w:t>
      </w:r>
      <w:proofErr w:type="spellEnd"/>
      <w:r w:rsidRPr="00973042">
        <w:t>"</w:t>
      </w:r>
      <w:r>
        <w:t xml:space="preserve"> and/or </w:t>
      </w:r>
      <w:r w:rsidRPr="00973042">
        <w:t>"</w:t>
      </w:r>
      <w:proofErr w:type="spellStart"/>
      <w:r>
        <w:t>tscaiInputDl</w:t>
      </w:r>
      <w:proofErr w:type="spellEnd"/>
      <w:r w:rsidRPr="00973042">
        <w:t>"</w:t>
      </w:r>
      <w:r>
        <w:t xml:space="preserve"> attribute, if applicable;</w:t>
      </w:r>
    </w:p>
    <w:p w14:paraId="08CB8033" w14:textId="77777777" w:rsidR="004417A5" w:rsidRDefault="004417A5" w:rsidP="004417A5">
      <w:pPr>
        <w:pStyle w:val="B4"/>
      </w:pPr>
      <w:r>
        <w:t>f.</w:t>
      </w:r>
      <w:r>
        <w:tab/>
        <w:t xml:space="preserve">an indication of whether UL-DL transmission adjustments to meet the RT Latency applies to the single-modal data flow within the </w:t>
      </w:r>
      <w:r w:rsidRPr="00973042">
        <w:t>"</w:t>
      </w:r>
      <w:proofErr w:type="spellStart"/>
      <w:r>
        <w:t>rTLatencyReq</w:t>
      </w:r>
      <w:proofErr w:type="spellEnd"/>
      <w:r w:rsidRPr="00973042">
        <w:t>"</w:t>
      </w:r>
      <w:r>
        <w:t xml:space="preserve"> attribute, if applicable; and</w:t>
      </w:r>
    </w:p>
    <w:p w14:paraId="0201D396" w14:textId="77777777" w:rsidR="004417A5" w:rsidRDefault="004417A5" w:rsidP="004417A5">
      <w:pPr>
        <w:pStyle w:val="B4"/>
      </w:pPr>
      <w:r>
        <w:t>f.</w:t>
      </w:r>
      <w:r>
        <w:tab/>
        <w:t xml:space="preserve">PDU Set QoS information for the single-modal data flow within the </w:t>
      </w:r>
      <w:r w:rsidRPr="00973042">
        <w:t>"</w:t>
      </w:r>
      <w:proofErr w:type="spellStart"/>
      <w:r>
        <w:t>pduSetQos</w:t>
      </w:r>
      <w:proofErr w:type="spellEnd"/>
      <w:r w:rsidRPr="00973042">
        <w:t>"</w:t>
      </w:r>
      <w:r>
        <w:t xml:space="preserve"> attribute, if applicable;</w:t>
      </w:r>
    </w:p>
    <w:p w14:paraId="1B1ED7AB" w14:textId="77777777" w:rsidR="004417A5" w:rsidRPr="005C2FC5" w:rsidRDefault="004417A5" w:rsidP="004417A5">
      <w:pPr>
        <w:pStyle w:val="B2"/>
      </w:pPr>
      <w:r>
        <w:rPr>
          <w:lang w:eastAsia="zh-CN"/>
        </w:rPr>
        <w:t>-</w:t>
      </w:r>
      <w:r>
        <w:rPr>
          <w:lang w:eastAsia="zh-CN"/>
        </w:rPr>
        <w:tab/>
        <w:t xml:space="preserve">the indication that </w:t>
      </w:r>
      <w:r w:rsidRPr="00DF44E6">
        <w:t xml:space="preserve">the service data flow needs to meet the </w:t>
      </w:r>
      <w:r>
        <w:t>R</w:t>
      </w:r>
      <w:r w:rsidRPr="00DF44E6">
        <w:t>ound-</w:t>
      </w:r>
      <w:r>
        <w:t>T</w:t>
      </w:r>
      <w:r w:rsidRPr="00DF44E6">
        <w:t>rip (RT) latency requirement</w:t>
      </w:r>
      <w:r w:rsidRPr="00D857BE">
        <w:t xml:space="preserve"> </w:t>
      </w:r>
      <w:r>
        <w:t>within the "</w:t>
      </w:r>
      <w:proofErr w:type="spellStart"/>
      <w:r>
        <w:rPr>
          <w:rFonts w:hint="eastAsia"/>
          <w:lang w:eastAsia="zh-CN"/>
        </w:rPr>
        <w:t>r</w:t>
      </w:r>
      <w:r>
        <w:rPr>
          <w:lang w:eastAsia="zh-CN"/>
        </w:rPr>
        <w:t>TLatencyInd</w:t>
      </w:r>
      <w:proofErr w:type="spellEnd"/>
      <w:r>
        <w:t>" attribute;</w:t>
      </w:r>
    </w:p>
    <w:p w14:paraId="09447B1E" w14:textId="7BC5C354" w:rsidR="004417A5" w:rsidRPr="005C2FC5" w:rsidRDefault="004417A5" w:rsidP="004417A5">
      <w:pPr>
        <w:pStyle w:val="NO"/>
      </w:pPr>
      <w:r>
        <w:t>NOTE</w:t>
      </w:r>
      <w:r>
        <w:rPr>
          <w:lang w:val="en-US" w:eastAsia="zh-CN"/>
        </w:rPr>
        <w:t> </w:t>
      </w:r>
      <w:del w:id="87" w:author="Huawei" w:date="2023-11-03T09:12:00Z">
        <w:r w:rsidDel="00CF0CB6">
          <w:rPr>
            <w:lang w:val="en-US" w:eastAsia="zh-CN"/>
          </w:rPr>
          <w:delText>5</w:delText>
        </w:r>
      </w:del>
      <w:ins w:id="88" w:author="Huawei" w:date="2023-11-03T09:12:00Z">
        <w:r w:rsidR="00CF0CB6">
          <w:rPr>
            <w:lang w:val="en-US" w:eastAsia="zh-CN"/>
          </w:rPr>
          <w:t>6</w:t>
        </w:r>
      </w:ins>
      <w:r>
        <w:rPr>
          <w:lang w:val="en-US" w:eastAsia="zh-CN"/>
        </w:rPr>
        <w:t>:</w:t>
      </w:r>
      <w:r>
        <w:rPr>
          <w:lang w:val="en-US" w:eastAsia="zh-CN"/>
        </w:rPr>
        <w:tab/>
        <w:t xml:space="preserve">The single direction latency requirement between the UE and the PSA UPF can be either explicitly included within the </w:t>
      </w:r>
      <w:r w:rsidRPr="00DB212C">
        <w:t>"</w:t>
      </w:r>
      <w:r>
        <w:t>req5Gsdelay</w:t>
      </w:r>
      <w:r w:rsidRPr="00DB212C">
        <w:t>"</w:t>
      </w:r>
      <w:r>
        <w:t xml:space="preserve"> attribute or can be derived from the </w:t>
      </w:r>
      <w:r>
        <w:rPr>
          <w:lang w:eastAsia="zh-CN"/>
        </w:rPr>
        <w:t>"</w:t>
      </w:r>
      <w:proofErr w:type="spellStart"/>
      <w:r>
        <w:rPr>
          <w:lang w:eastAsia="zh-CN"/>
        </w:rPr>
        <w:t>qosReference</w:t>
      </w:r>
      <w:proofErr w:type="spellEnd"/>
      <w:r>
        <w:rPr>
          <w:lang w:eastAsia="zh-CN"/>
        </w:rPr>
        <w:t>" attribute. The twice of the single direction latency is used as the Uplink-Downlink Round Trip latency of the indicated service.</w:t>
      </w:r>
    </w:p>
    <w:p w14:paraId="2333D6A9" w14:textId="77777777" w:rsidR="004417A5" w:rsidRDefault="004417A5" w:rsidP="004417A5">
      <w:pPr>
        <w:pStyle w:val="EditorsNote"/>
      </w:pPr>
      <w:r>
        <w:t>Editor's note:</w:t>
      </w:r>
      <w:r>
        <w:tab/>
        <w:t>Whether an independent feature for RT latency is needed is FFS.</w:t>
      </w:r>
    </w:p>
    <w:p w14:paraId="16BEE40B" w14:textId="77777777" w:rsidR="004417A5" w:rsidRPr="0001319D" w:rsidRDefault="004417A5" w:rsidP="004417A5">
      <w:pPr>
        <w:keepLines/>
        <w:ind w:left="1135" w:hanging="851"/>
        <w:rPr>
          <w:rFonts w:eastAsia="Times New Roman"/>
          <w:color w:val="FF0000"/>
        </w:rPr>
      </w:pPr>
      <w:r w:rsidRPr="00860286">
        <w:rPr>
          <w:rFonts w:eastAsia="Times New Roman"/>
          <w:color w:val="FF0000"/>
        </w:rPr>
        <w:t>Editor’s note: I</w:t>
      </w:r>
      <w:r w:rsidRPr="0001319D">
        <w:rPr>
          <w:rFonts w:eastAsia="Times New Roman"/>
          <w:color w:val="FF0000"/>
        </w:rPr>
        <w:t>t is FFS whether other IEs within the "</w:t>
      </w:r>
      <w:proofErr w:type="spellStart"/>
      <w:r w:rsidRPr="0001319D">
        <w:rPr>
          <w:rFonts w:eastAsia="Times New Roman"/>
          <w:color w:val="FF0000"/>
        </w:rPr>
        <w:t>tscQosReq</w:t>
      </w:r>
      <w:proofErr w:type="spellEnd"/>
      <w:r w:rsidRPr="0001319D">
        <w:rPr>
          <w:rFonts w:eastAsia="Times New Roman"/>
          <w:color w:val="FF0000"/>
        </w:rPr>
        <w:t>" attribute than "req5Gsdealy" attribute can apply for multi-modal communication services</w:t>
      </w:r>
      <w:r w:rsidRPr="00860286">
        <w:rPr>
          <w:rFonts w:eastAsia="Times New Roman"/>
          <w:color w:val="FF0000"/>
        </w:rPr>
        <w:t>.</w:t>
      </w:r>
    </w:p>
    <w:p w14:paraId="343F3AE3" w14:textId="5AD930E2" w:rsidR="004417A5" w:rsidRDefault="004417A5" w:rsidP="004417A5">
      <w:pPr>
        <w:pStyle w:val="NO"/>
      </w:pPr>
      <w:r w:rsidRPr="00A85ED3">
        <w:t>NOTE</w:t>
      </w:r>
      <w:r>
        <w:rPr>
          <w:lang w:val="en-US" w:eastAsia="zh-CN"/>
        </w:rPr>
        <w:t> </w:t>
      </w:r>
      <w:del w:id="89" w:author="Huawei" w:date="2023-11-03T09:12:00Z">
        <w:r w:rsidDel="00CF0CB6">
          <w:rPr>
            <w:lang w:val="en-US" w:eastAsia="zh-CN"/>
          </w:rPr>
          <w:delText>6</w:delText>
        </w:r>
      </w:del>
      <w:ins w:id="90" w:author="Huawei" w:date="2023-11-03T09:12:00Z">
        <w:r w:rsidR="00CF0CB6">
          <w:rPr>
            <w:lang w:val="en-US" w:eastAsia="zh-CN"/>
          </w:rPr>
          <w:t>7</w:t>
        </w:r>
      </w:ins>
      <w:r w:rsidRPr="00A85ED3">
        <w:t>:</w:t>
      </w:r>
      <w:r>
        <w:tab/>
      </w:r>
      <w:r w:rsidRPr="00A85ED3">
        <w:t xml:space="preserve">For multi-modal </w:t>
      </w:r>
      <w:r>
        <w:t xml:space="preserve">communication </w:t>
      </w:r>
      <w:proofErr w:type="spellStart"/>
      <w:r>
        <w:t>services</w:t>
      </w:r>
      <w:r w:rsidRPr="00A85ED3">
        <w:t>related</w:t>
      </w:r>
      <w:proofErr w:type="spellEnd"/>
      <w:r w:rsidRPr="00A85ED3">
        <w:t xml:space="preserve"> to multiple UEs, multiple UE-specific AF requests are used, and the AF provided information to NEF is the same as single UE case</w:t>
      </w:r>
      <w:r>
        <w:t>. For the single UE case, the AF can provide the multiple single-modal data flows of the multi-modal communication service via single or multiple AF requests.</w:t>
      </w:r>
    </w:p>
    <w:p w14:paraId="78C2D57A" w14:textId="77777777" w:rsidR="004417A5" w:rsidRDefault="004417A5" w:rsidP="004417A5">
      <w:pPr>
        <w:pStyle w:val="B2"/>
        <w:rPr>
          <w:rFonts w:eastAsia="等线"/>
        </w:rPr>
      </w:pPr>
      <w:r>
        <w:lastRenderedPageBreak/>
        <w:tab/>
      </w:r>
      <w:r w:rsidRPr="00E0571E">
        <w:t>If the NEF authorizes the AF request, the NEF</w:t>
      </w:r>
      <w:r>
        <w:t xml:space="preserve"> shall transfer the received Multi-modal service ID and, if applicable, the single-modal data flow(s) information </w:t>
      </w:r>
      <w:r w:rsidRPr="00CF531E">
        <w:t>of the multi</w:t>
      </w:r>
      <w:r>
        <w:t>-</w:t>
      </w:r>
      <w:r w:rsidRPr="00CF531E">
        <w:t xml:space="preserve">modal </w:t>
      </w:r>
      <w:r>
        <w:t>communication service</w:t>
      </w:r>
      <w:r w:rsidRPr="00CF531E">
        <w:t xml:space="preserve"> </w:t>
      </w:r>
      <w:r>
        <w:t xml:space="preserve">to </w:t>
      </w:r>
      <w:r w:rsidRPr="00CF531E">
        <w:t xml:space="preserve">the PCF via the </w:t>
      </w:r>
      <w:proofErr w:type="spellStart"/>
      <w:r w:rsidRPr="00CF531E">
        <w:t>Npcf_PolicyAuthorization</w:t>
      </w:r>
      <w:proofErr w:type="spellEnd"/>
      <w:r w:rsidRPr="00CF531E">
        <w:t xml:space="preserve"> service.</w:t>
      </w:r>
    </w:p>
    <w:p w14:paraId="6584A04E" w14:textId="77777777" w:rsidR="004417A5" w:rsidRDefault="004417A5" w:rsidP="004417A5">
      <w:pPr>
        <w:pStyle w:val="B2"/>
      </w:pPr>
      <w:r>
        <w:rPr>
          <w:lang w:eastAsia="zh-CN"/>
        </w:rPr>
        <w:t>-</w:t>
      </w:r>
      <w:r>
        <w:rPr>
          <w:lang w:eastAsia="zh-CN"/>
        </w:rPr>
        <w:tab/>
      </w:r>
      <w:r>
        <w:t xml:space="preserve">the Low Latency, Low Loss and Scalable Throughput (L4S) Support within the "l4sInd" attribute. In this case, the AF shall also subscribe to notifications of ECN marking for L4S support information not available in 5GS and available again by including the "L4S_NOT_AVAILABLE" and "L4S_AVAILABLE" events in the "events" attribute. When the NEF receives the ECN marking for L4S availability event notification from the PCF as specified in </w:t>
      </w:r>
      <w:r>
        <w:rPr>
          <w:lang w:val="en-US" w:eastAsia="zh-CN"/>
        </w:rPr>
        <w:t xml:space="preserve">3GPP TS 29.514 [7], the NEF shall notify the AF with the corresponding </w:t>
      </w:r>
      <w:r>
        <w:t>"L4S_NOT_AVAILABLE" or "L4S_AVAILABLE" event;</w:t>
      </w:r>
    </w:p>
    <w:p w14:paraId="2C06BB43" w14:textId="77777777" w:rsidR="004417A5" w:rsidRPr="003F4D6A" w:rsidRDefault="004417A5" w:rsidP="004417A5">
      <w:pPr>
        <w:pStyle w:val="EditorsNote"/>
      </w:pPr>
      <w:r w:rsidRPr="003F4D6A">
        <w:t xml:space="preserve">Editor's Note: </w:t>
      </w:r>
      <w:r>
        <w:t xml:space="preserve">As the QoS monitoring for congestion information and ECN marking for L4S are mutually exclusive, either "l4sInd" attribute or the </w:t>
      </w:r>
      <w:r w:rsidRPr="00F25665">
        <w:t>congestion threshold with</w:t>
      </w:r>
      <w:r>
        <w:t>in</w:t>
      </w:r>
      <w:r w:rsidRPr="00F25665">
        <w:t xml:space="preserve"> the "</w:t>
      </w:r>
      <w:proofErr w:type="spellStart"/>
      <w:r>
        <w:t>conThreshDl</w:t>
      </w:r>
      <w:proofErr w:type="spellEnd"/>
      <w:r w:rsidRPr="00F25665">
        <w:t xml:space="preserve">" </w:t>
      </w:r>
      <w:r>
        <w:t xml:space="preserve">and/or </w:t>
      </w:r>
      <w:r w:rsidRPr="00F25665">
        <w:t>"</w:t>
      </w:r>
      <w:proofErr w:type="spellStart"/>
      <w:r>
        <w:t>conThreshUl</w:t>
      </w:r>
      <w:proofErr w:type="spellEnd"/>
      <w:r w:rsidRPr="00F25665">
        <w:t>" attribute</w:t>
      </w:r>
      <w:r>
        <w:t xml:space="preserve"> will be present. The application error in case both, L4S and Congestion related attributes are present is FFS.</w:t>
      </w:r>
    </w:p>
    <w:p w14:paraId="194AB489" w14:textId="77777777" w:rsidR="004417A5" w:rsidRDefault="004417A5" w:rsidP="004417A5">
      <w:pPr>
        <w:pStyle w:val="B2"/>
      </w:pPr>
      <w:r>
        <w:rPr>
          <w:lang w:eastAsia="zh-CN"/>
        </w:rPr>
        <w:t>-</w:t>
      </w:r>
      <w:r>
        <w:rPr>
          <w:lang w:eastAsia="zh-CN"/>
        </w:rPr>
        <w:tab/>
      </w:r>
      <w:r>
        <w:t>the protocol description within the "</w:t>
      </w:r>
      <w:proofErr w:type="spellStart"/>
      <w:r>
        <w:t>pduSetProtDesc</w:t>
      </w:r>
      <w:proofErr w:type="spellEnd"/>
      <w:r>
        <w:t>" attribute for the UPF to identify the PDU Set Information and or identify the last PDU of a data burst in the DL traffic. The protocol description indicates t</w:t>
      </w:r>
      <w:r w:rsidRPr="002D5DE1">
        <w:t>ransport protocol (e.g. RTP, SRTP), transport protocol header extensions, payload type and format (e.g. H.264, H.265), and format parameters (e.g. H.264 profile level and packetization mode) used by the service data flow</w:t>
      </w:r>
      <w:r>
        <w:t>. In case of the multiple flows, each flow will have the respective "</w:t>
      </w:r>
      <w:proofErr w:type="spellStart"/>
      <w:r>
        <w:t>pduSetProtDesc</w:t>
      </w:r>
      <w:proofErr w:type="spellEnd"/>
      <w:r>
        <w:t>" attribute;</w:t>
      </w:r>
    </w:p>
    <w:p w14:paraId="61FCB246" w14:textId="77777777" w:rsidR="004417A5" w:rsidRDefault="004417A5" w:rsidP="004417A5">
      <w:pPr>
        <w:pStyle w:val="EditorsNote"/>
      </w:pPr>
      <w:r w:rsidRPr="00D30DFF">
        <w:t xml:space="preserve">Editor’s Note: </w:t>
      </w:r>
      <w:r>
        <w:t>XRM_5G f</w:t>
      </w:r>
      <w:r w:rsidRPr="00D30DFF">
        <w:t xml:space="preserve">eature name and </w:t>
      </w:r>
      <w:r>
        <w:t>granularity</w:t>
      </w:r>
      <w:r w:rsidRPr="00D30DFF">
        <w:t xml:space="preserve"> is FFS</w:t>
      </w:r>
    </w:p>
    <w:p w14:paraId="365024B6" w14:textId="77777777" w:rsidR="004417A5" w:rsidRDefault="004417A5" w:rsidP="004417A5">
      <w:pPr>
        <w:pStyle w:val="EditorsNote"/>
      </w:pPr>
      <w:r w:rsidRPr="00D30DFF">
        <w:t xml:space="preserve">Editor’s Note: </w:t>
      </w:r>
      <w:r>
        <w:t>The applicability of QoS monitoring to multi-modal communication services is FFS.</w:t>
      </w:r>
    </w:p>
    <w:p w14:paraId="3B9D2891" w14:textId="77777777" w:rsidR="004417A5" w:rsidRDefault="004417A5" w:rsidP="004417A5">
      <w:pPr>
        <w:pStyle w:val="EditorsNote"/>
      </w:pPr>
      <w:r w:rsidRPr="00D30DFF">
        <w:t xml:space="preserve">Editor’s Note: </w:t>
      </w:r>
      <w:r>
        <w:t>the list of IEs of a multimodal data flow to complete the QoS parameters developed for the media component in TS 29.514 and applicable to external AFs is FFS.</w:t>
      </w:r>
    </w:p>
    <w:p w14:paraId="172A2356" w14:textId="77777777" w:rsidR="004417A5" w:rsidRPr="00696D02" w:rsidRDefault="004417A5" w:rsidP="004417A5">
      <w:pPr>
        <w:pStyle w:val="EditorsNote"/>
      </w:pPr>
      <w:bookmarkStart w:id="91" w:name="_Hlk143805159"/>
      <w:r w:rsidRPr="00F1236A">
        <w:rPr>
          <w:rStyle w:val="EditorsNoteCharChar"/>
          <w:rFonts w:hint="eastAsia"/>
        </w:rPr>
        <w:t>E</w:t>
      </w:r>
      <w:r w:rsidRPr="00F1236A">
        <w:rPr>
          <w:rStyle w:val="EditorsNoteCharChar"/>
        </w:rPr>
        <w:t>ditor's Note:</w:t>
      </w:r>
      <w:r w:rsidRPr="00F1236A">
        <w:rPr>
          <w:rStyle w:val="EditorsNoteCharChar"/>
        </w:rPr>
        <w:tab/>
        <w:t>Whether the AF can provide a</w:t>
      </w:r>
      <w:r>
        <w:rPr>
          <w:rStyle w:val="EditorsNoteCharChar"/>
        </w:rPr>
        <w:t>n</w:t>
      </w:r>
      <w:r w:rsidRPr="00F1236A">
        <w:rPr>
          <w:rStyle w:val="EditorsNoteCharChar"/>
        </w:rPr>
        <w:t xml:space="preserve"> indication </w:t>
      </w:r>
      <w:proofErr w:type="spellStart"/>
      <w:r w:rsidRPr="00F1236A">
        <w:rPr>
          <w:rStyle w:val="EditorsNoteCharChar"/>
        </w:rPr>
        <w:t>fo</w:t>
      </w:r>
      <w:proofErr w:type="spellEnd"/>
      <w:r w:rsidRPr="00F1236A">
        <w:rPr>
          <w:rStyle w:val="EditorsNoteCharChar"/>
        </w:rPr>
        <w:t xml:space="preserve"> detection of last PDU of the data burst is FFS based on stage 2 discussion.</w:t>
      </w:r>
      <w:bookmarkEnd w:id="91"/>
    </w:p>
    <w:p w14:paraId="469A59DB" w14:textId="77777777" w:rsidR="004417A5" w:rsidRDefault="004417A5" w:rsidP="004417A5">
      <w:pPr>
        <w:pStyle w:val="B2"/>
      </w:pPr>
      <w:r>
        <w:rPr>
          <w:lang w:eastAsia="zh-CN"/>
        </w:rPr>
        <w:t>-</w:t>
      </w:r>
      <w:r>
        <w:rPr>
          <w:lang w:eastAsia="zh-CN"/>
        </w:rPr>
        <w:tab/>
      </w:r>
      <w:r>
        <w:t>the PDU Set specific QoS parameters as "</w:t>
      </w:r>
      <w:proofErr w:type="spellStart"/>
      <w:r>
        <w:rPr>
          <w:lang w:eastAsia="ko-KR"/>
        </w:rPr>
        <w:t>pduSetQoS</w:t>
      </w:r>
      <w:proofErr w:type="spellEnd"/>
      <w:r>
        <w:t xml:space="preserve">" attribute within </w:t>
      </w:r>
      <w:proofErr w:type="spellStart"/>
      <w:r>
        <w:t>AsSessionWithQoSSubscription</w:t>
      </w:r>
      <w:proofErr w:type="spellEnd"/>
      <w:r>
        <w:t xml:space="preserve"> data type in the HTTP POST request or "</w:t>
      </w:r>
      <w:proofErr w:type="spellStart"/>
      <w:r>
        <w:rPr>
          <w:lang w:eastAsia="ko-KR"/>
        </w:rPr>
        <w:t>pduSetQoS</w:t>
      </w:r>
      <w:proofErr w:type="spellEnd"/>
      <w:r>
        <w:t xml:space="preserve">" attribute within </w:t>
      </w:r>
      <w:proofErr w:type="spellStart"/>
      <w:r>
        <w:t>AsSessionWithQoSSubscriptionPatch</w:t>
      </w:r>
      <w:proofErr w:type="spellEnd"/>
      <w:r>
        <w:t xml:space="preserve"> data type in the HTTP PATCH request;</w:t>
      </w:r>
    </w:p>
    <w:p w14:paraId="2A760891" w14:textId="77777777" w:rsidR="004417A5" w:rsidRDefault="004417A5" w:rsidP="004417A5">
      <w:pPr>
        <w:pStyle w:val="B2"/>
        <w:rPr>
          <w:rFonts w:eastAsia="等线"/>
        </w:rPr>
      </w:pPr>
      <w:r>
        <w:t>-</w:t>
      </w:r>
      <w:r>
        <w:tab/>
        <w:t xml:space="preserve">if the NEF receives the AF request with optional </w:t>
      </w:r>
      <w:r>
        <w:rPr>
          <w:lang w:eastAsia="zh-CN"/>
        </w:rPr>
        <w:t xml:space="preserve">attributes namely </w:t>
      </w:r>
      <w:r>
        <w:t>"</w:t>
      </w:r>
      <w:proofErr w:type="spellStart"/>
      <w:r>
        <w:rPr>
          <w:lang w:eastAsia="ko-KR"/>
        </w:rPr>
        <w:t>pduSetQoS</w:t>
      </w:r>
      <w:proofErr w:type="spellEnd"/>
      <w:r>
        <w:t xml:space="preserve">", NEF shall forward the attributes to PCF </w:t>
      </w:r>
      <w:r w:rsidRPr="00871160">
        <w:rPr>
          <w:rFonts w:eastAsia="等线"/>
        </w:rPr>
        <w:t xml:space="preserve">to support the </w:t>
      </w:r>
      <w:r>
        <w:rPr>
          <w:rFonts w:eastAsia="等线"/>
        </w:rPr>
        <w:t xml:space="preserve">PDU Set QoS configuration </w:t>
      </w:r>
      <w:r>
        <w:rPr>
          <w:lang w:eastAsia="zh-CN"/>
        </w:rPr>
        <w:t xml:space="preserve">by invoking the </w:t>
      </w:r>
      <w:proofErr w:type="spellStart"/>
      <w:r>
        <w:t>Npcf_PolicyAuthorization_Create</w:t>
      </w:r>
      <w:proofErr w:type="spellEnd"/>
      <w:r>
        <w:t xml:space="preserve"> service operation;</w:t>
      </w:r>
    </w:p>
    <w:p w14:paraId="0D336CA2" w14:textId="77777777" w:rsidR="004417A5" w:rsidRDefault="004417A5" w:rsidP="004417A5">
      <w:pPr>
        <w:pStyle w:val="B2"/>
        <w:rPr>
          <w:rFonts w:eastAsia="等线"/>
        </w:rPr>
      </w:pPr>
      <w:r>
        <w:t>-</w:t>
      </w:r>
      <w:r>
        <w:tab/>
        <w:t xml:space="preserve">if the NEF receives from the PCF the indication that direct notification is not possible for the requested QoS monitoring parameters as specified in </w:t>
      </w:r>
      <w:r>
        <w:rPr>
          <w:lang w:val="en-US" w:eastAsia="zh-CN"/>
        </w:rPr>
        <w:t>3GPP TS 29.514 [7]</w:t>
      </w:r>
      <w:r>
        <w:t xml:space="preserve">, the NEF shall include in the response to the AF request the </w:t>
      </w:r>
      <w:r w:rsidRPr="006906D6">
        <w:t>"</w:t>
      </w:r>
      <w:proofErr w:type="spellStart"/>
      <w:r w:rsidRPr="006906D6">
        <w:t>servAuthInfo</w:t>
      </w:r>
      <w:proofErr w:type="spellEnd"/>
      <w:r w:rsidRPr="006906D6">
        <w:t xml:space="preserve">" attribute </w:t>
      </w:r>
      <w:r>
        <w:t xml:space="preserve">with </w:t>
      </w:r>
      <w:r w:rsidRPr="006906D6">
        <w:t>the value "DIRECT_NOTIF_NOT_POSSIBLE"</w:t>
      </w:r>
      <w:r>
        <w:t>;</w:t>
      </w:r>
    </w:p>
    <w:p w14:paraId="08DB410C" w14:textId="12A30C73" w:rsidR="004417A5" w:rsidRDefault="004417A5" w:rsidP="004417A5">
      <w:pPr>
        <w:pStyle w:val="B10"/>
      </w:pPr>
      <w:r>
        <w:t>-</w:t>
      </w:r>
      <w:r>
        <w:tab/>
        <w:t>if the "</w:t>
      </w:r>
      <w:r>
        <w:rPr>
          <w:rFonts w:cs="Arial"/>
        </w:rPr>
        <w:t>QoSTiming_5G</w:t>
      </w:r>
      <w:r>
        <w:t xml:space="preserve">" </w:t>
      </w:r>
      <w:r>
        <w:rPr>
          <w:lang w:eastAsia="zh-CN"/>
        </w:rPr>
        <w:t>feature as defined in clause</w:t>
      </w:r>
      <w:r>
        <w:rPr>
          <w:lang w:val="en-US" w:eastAsia="zh-CN"/>
        </w:rPr>
        <w:t xml:space="preserve"> 5.14.4 of 3GPP TS 29.122 [4] </w:t>
      </w:r>
      <w:r>
        <w:rPr>
          <w:lang w:eastAsia="zh-CN"/>
        </w:rPr>
        <w:t xml:space="preserve">is supported, </w:t>
      </w:r>
      <w:r>
        <w:t xml:space="preserve">NEF shall forward </w:t>
      </w:r>
      <w:r>
        <w:rPr>
          <w:lang w:eastAsia="zh-CN"/>
        </w:rPr>
        <w:t>the following attributes to support the QoS Timing information:</w:t>
      </w:r>
    </w:p>
    <w:p w14:paraId="5E5B13B1" w14:textId="77777777" w:rsidR="004417A5" w:rsidRDefault="004417A5" w:rsidP="004417A5">
      <w:pPr>
        <w:pStyle w:val="B2"/>
      </w:pPr>
      <w:r>
        <w:t>-</w:t>
      </w:r>
      <w:r>
        <w:tab/>
        <w:t>"</w:t>
      </w:r>
      <w:proofErr w:type="spellStart"/>
      <w:r>
        <w:rPr>
          <w:lang w:eastAsia="zh-CN"/>
        </w:rPr>
        <w:t>qosDuration</w:t>
      </w:r>
      <w:proofErr w:type="spellEnd"/>
      <w:r>
        <w:t>" attribute to indicate the QoS duration to transfer data traffic (e.g., AI/ML traffic).</w:t>
      </w:r>
    </w:p>
    <w:p w14:paraId="670F5F31" w14:textId="77777777" w:rsidR="004417A5" w:rsidRDefault="004417A5" w:rsidP="004417A5">
      <w:pPr>
        <w:pStyle w:val="B2"/>
        <w:rPr>
          <w:lang w:eastAsia="zh-CN"/>
        </w:rPr>
      </w:pPr>
      <w:r>
        <w:t>-</w:t>
      </w:r>
      <w:r>
        <w:tab/>
        <w:t>"</w:t>
      </w:r>
      <w:proofErr w:type="spellStart"/>
      <w:r>
        <w:rPr>
          <w:lang w:eastAsia="zh-CN"/>
        </w:rPr>
        <w:t>qosInactInt</w:t>
      </w:r>
      <w:proofErr w:type="spellEnd"/>
      <w:r>
        <w:t>" attribute for data traffic (e.g., AI/ML traffic) QoS inactivity interval.</w:t>
      </w:r>
    </w:p>
    <w:p w14:paraId="53C3B83C" w14:textId="77777777" w:rsidR="004417A5" w:rsidRPr="00C81D33" w:rsidRDefault="004417A5" w:rsidP="004417A5">
      <w:pPr>
        <w:pStyle w:val="B2"/>
      </w:pPr>
      <w:r>
        <w:tab/>
        <w:t xml:space="preserve">If the NEF authorizes the AF request, the NEF shall provision with the received QoS timing parameters to the PCF by invoking the </w:t>
      </w:r>
      <w:proofErr w:type="spellStart"/>
      <w:r>
        <w:t>Npcf_PolicyAuthorization</w:t>
      </w:r>
      <w:proofErr w:type="spellEnd"/>
      <w:r>
        <w:t xml:space="preserve"> service as defined in 3GPP TS 29.514 [7].</w:t>
      </w:r>
    </w:p>
    <w:p w14:paraId="167FC30C" w14:textId="77777777" w:rsidR="004417A5" w:rsidRDefault="004417A5" w:rsidP="004417A5">
      <w:pPr>
        <w:pStyle w:val="B10"/>
      </w:pPr>
      <w:r>
        <w:t>-</w:t>
      </w:r>
      <w:r>
        <w:tab/>
        <w:t>If the "</w:t>
      </w:r>
      <w:proofErr w:type="spellStart"/>
      <w:r>
        <w:t>ExtErrors</w:t>
      </w:r>
      <w:proofErr w:type="spellEnd"/>
      <w:r>
        <w:t xml:space="preserve">" feature is supported, the NEF may send the following error responses based on failed request responses received from the 5GC (TSCTSF, as specified in </w:t>
      </w:r>
      <w:r w:rsidRPr="00983D64">
        <w:t>3GPP TS 2</w:t>
      </w:r>
      <w:r>
        <w:t>9.565</w:t>
      </w:r>
      <w:r w:rsidRPr="00983D64">
        <w:t> </w:t>
      </w:r>
      <w:r>
        <w:t xml:space="preserve">[50], or PCF, as specified in </w:t>
      </w:r>
      <w:r>
        <w:rPr>
          <w:lang w:val="en-US" w:eastAsia="zh-CN"/>
        </w:rPr>
        <w:t>3GPP TS 29.514 [7]</w:t>
      </w:r>
      <w:r>
        <w:t>):</w:t>
      </w:r>
    </w:p>
    <w:p w14:paraId="3E6A5064" w14:textId="77777777" w:rsidR="004417A5" w:rsidRDefault="004417A5" w:rsidP="004417A5">
      <w:pPr>
        <w:pStyle w:val="B2"/>
      </w:pPr>
      <w:r>
        <w:t>a.</w:t>
      </w:r>
      <w:r>
        <w:tab/>
        <w:t xml:space="preserve">If the NEF receives the indication that the 5GC failed in executing session binding, the NEF shall reject the HTTP POST request with an HTTP </w:t>
      </w:r>
      <w:r w:rsidRPr="00D914E1">
        <w:t xml:space="preserve">"500 Internal Server Error" </w:t>
      </w:r>
      <w:r>
        <w:t xml:space="preserve">response including the </w:t>
      </w:r>
      <w:r w:rsidRPr="00D914E1">
        <w:t>"cause" attribute set to "PDU_SESSION_NOT_AVAILABLE"</w:t>
      </w:r>
      <w:r>
        <w:t>.</w:t>
      </w:r>
    </w:p>
    <w:p w14:paraId="0F9AEC8A" w14:textId="77777777" w:rsidR="004417A5" w:rsidRDefault="004417A5" w:rsidP="004417A5">
      <w:pPr>
        <w:pStyle w:val="B2"/>
      </w:pPr>
      <w:r>
        <w:t>b.</w:t>
      </w:r>
      <w:r>
        <w:tab/>
        <w:t>If the service information provided in the body of the HTTP POST/PUT/PATCH request is rejected by the 5GC (e.g. the subscribed guaranteed bandwidth for a particular user is exceeded</w:t>
      </w:r>
      <w:r w:rsidRPr="00A40865">
        <w:t xml:space="preserve"> </w:t>
      </w:r>
      <w:r>
        <w:t xml:space="preserve">or the authorized data rate in that slice for a UE is exceeded), the NEF shall indicate in an HTTP </w:t>
      </w:r>
      <w:r w:rsidRPr="00D914E1">
        <w:t xml:space="preserve">"403 Forbidden" </w:t>
      </w:r>
      <w:r>
        <w:t xml:space="preserve">response message the </w:t>
      </w:r>
      <w:r>
        <w:lastRenderedPageBreak/>
        <w:t xml:space="preserve">cause for the rejection including the </w:t>
      </w:r>
      <w:r w:rsidRPr="00D914E1">
        <w:t>"cause" attribute set to "REQUESTED_SERVICE_NOT_AUTHORIZED"</w:t>
      </w:r>
      <w:r>
        <w:t>.</w:t>
      </w:r>
    </w:p>
    <w:p w14:paraId="4571264D" w14:textId="77777777" w:rsidR="004417A5" w:rsidRDefault="004417A5" w:rsidP="004417A5">
      <w:pPr>
        <w:pStyle w:val="B2"/>
      </w:pPr>
      <w:r>
        <w:t>c.</w:t>
      </w:r>
      <w:r>
        <w:tab/>
        <w:t xml:space="preserve">If the service information provided in the body of the HTTP POST/PUT/PATCH request is rejected due to a temporary condition in the network, the NEF may include in the </w:t>
      </w:r>
      <w:r>
        <w:rPr>
          <w:rStyle w:val="B1Char"/>
        </w:rPr>
        <w:t xml:space="preserve">"403 Forbidden" </w:t>
      </w:r>
      <w:r>
        <w:t xml:space="preserve">response the </w:t>
      </w:r>
      <w:r w:rsidRPr="00D914E1">
        <w:t>"cause" attribute set to "REQUESTED_SERVICE_TEMPORARILY_NOT_AUTHORIZED"</w:t>
      </w:r>
      <w:r>
        <w:t xml:space="preserve">, as received. The NEF may also provide a received retry interval within the </w:t>
      </w:r>
      <w:r w:rsidRPr="00D914E1">
        <w:t>"</w:t>
      </w:r>
      <w:r>
        <w:t>Retry-After</w:t>
      </w:r>
      <w:r w:rsidRPr="00D914E1">
        <w:t>"</w:t>
      </w:r>
      <w:r>
        <w:t xml:space="preserve"> HTTP header field. When the </w:t>
      </w:r>
      <w:r>
        <w:rPr>
          <w:noProof/>
        </w:rPr>
        <w:t>NF service consumer</w:t>
      </w:r>
      <w:r>
        <w:t xml:space="preserve"> receives the retry interval within the </w:t>
      </w:r>
      <w:r w:rsidRPr="00D914E1">
        <w:t>"</w:t>
      </w:r>
      <w:r>
        <w:t>Retry-After</w:t>
      </w:r>
      <w:r w:rsidRPr="00D914E1">
        <w:t>"</w:t>
      </w:r>
      <w:r>
        <w:t xml:space="preserve"> HTTP header field, the </w:t>
      </w:r>
      <w:r>
        <w:rPr>
          <w:noProof/>
        </w:rPr>
        <w:t>NF service consumer</w:t>
      </w:r>
      <w:r>
        <w:t xml:space="preserve"> shall not send the same service information to the NEF again (for the same application session context) until the retry interval has elapsed. The </w:t>
      </w:r>
      <w:r w:rsidRPr="00D914E1">
        <w:t>"</w:t>
      </w:r>
      <w:r>
        <w:t>Retry-After</w:t>
      </w:r>
      <w:r w:rsidRPr="00D914E1">
        <w:t>"</w:t>
      </w:r>
      <w:r>
        <w:t xml:space="preserve"> HTTP header is described in 3GPP TS 29.122 [4].</w:t>
      </w:r>
    </w:p>
    <w:p w14:paraId="20D72C58" w14:textId="77777777" w:rsidR="004417A5" w:rsidRDefault="004417A5" w:rsidP="004417A5">
      <w:pPr>
        <w:pStyle w:val="B2"/>
      </w:pPr>
      <w:r>
        <w:rPr>
          <w:lang w:eastAsia="zh-CN"/>
        </w:rPr>
        <w:tab/>
        <w:t xml:space="preserve">The NEF may additionally provide the acceptable bandwidth within the attribute </w:t>
      </w:r>
      <w:r w:rsidRPr="00D914E1">
        <w:t>"</w:t>
      </w:r>
      <w:proofErr w:type="spellStart"/>
      <w:r w:rsidRPr="00D914E1">
        <w:t>acceptableServInfo</w:t>
      </w:r>
      <w:proofErr w:type="spellEnd"/>
      <w:r w:rsidRPr="00D914E1">
        <w:t>" included in the "</w:t>
      </w:r>
      <w:proofErr w:type="spellStart"/>
      <w:r>
        <w:t>ProblemDetailsAsSessionQos</w:t>
      </w:r>
      <w:proofErr w:type="spellEnd"/>
      <w:r w:rsidRPr="00D914E1">
        <w:t>" data structure returned in the rejection response message.</w:t>
      </w:r>
    </w:p>
    <w:p w14:paraId="79CCF3AC" w14:textId="77777777" w:rsidR="004417A5" w:rsidRDefault="004417A5" w:rsidP="004417A5">
      <w:pPr>
        <w:pStyle w:val="B2"/>
      </w:pPr>
      <w:r>
        <w:t>d.</w:t>
      </w:r>
      <w:r>
        <w:tab/>
        <w:t>When the request to provision sponsored data connectivity information provided in the body of the HTTP POST/PUT/PATCH request is rejected, the NEF shall reject the request with the received status and error cause, as follows:</w:t>
      </w:r>
    </w:p>
    <w:p w14:paraId="46AD072B" w14:textId="77777777" w:rsidR="004417A5" w:rsidRDefault="004417A5" w:rsidP="004417A5">
      <w:pPr>
        <w:pStyle w:val="B3"/>
        <w:rPr>
          <w:lang w:eastAsia="zh-CN"/>
        </w:rPr>
      </w:pPr>
      <w:r>
        <w:rPr>
          <w:noProof/>
        </w:rPr>
        <w:t>1.</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w:t>
      </w:r>
      <w:r>
        <w:t>.</w:t>
      </w:r>
    </w:p>
    <w:p w14:paraId="76F8D5DC" w14:textId="77777777" w:rsidR="004417A5" w:rsidRDefault="004417A5" w:rsidP="004417A5">
      <w:pPr>
        <w:pStyle w:val="B3"/>
      </w:pPr>
      <w:r>
        <w:rPr>
          <w:lang w:eastAsia="zh-CN"/>
        </w:rPr>
        <w:t>2.</w:t>
      </w:r>
      <w:r>
        <w:rPr>
          <w:lang w:eastAsia="zh-CN"/>
        </w:rPr>
        <w:tab/>
      </w:r>
      <w:r>
        <w:t xml:space="preserve">HTTP </w:t>
      </w:r>
      <w:r>
        <w:rPr>
          <w:rStyle w:val="B1Char"/>
        </w:rPr>
        <w:t xml:space="preserve">"403 Forbidden" </w:t>
      </w:r>
      <w:r>
        <w:t xml:space="preserve">response message with the </w:t>
      </w:r>
      <w:r>
        <w:rPr>
          <w:rStyle w:val="B1Char"/>
        </w:rPr>
        <w:t>"cause" attribute set to "REQUESTED_SERVICE_NOT_AUTHORIZED"</w:t>
      </w:r>
      <w:r>
        <w:t>.</w:t>
      </w:r>
    </w:p>
    <w:p w14:paraId="54E97A96" w14:textId="77777777" w:rsidR="004037D1" w:rsidRPr="004417A5" w:rsidRDefault="004037D1" w:rsidP="004037D1">
      <w:pPr>
        <w:pStyle w:val="PL"/>
      </w:pPr>
    </w:p>
    <w:p w14:paraId="666911EA" w14:textId="77777777" w:rsidR="00442721" w:rsidRPr="004037D1" w:rsidRDefault="00442721" w:rsidP="00C20692">
      <w:pPr>
        <w:pStyle w:val="PL"/>
      </w:pPr>
    </w:p>
    <w:p w14:paraId="308804D0" w14:textId="22102B93" w:rsidR="00593444" w:rsidRPr="0001254B" w:rsidRDefault="00C20692" w:rsidP="0001254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593444" w:rsidRPr="0001254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8E501B" w14:textId="77777777" w:rsidR="009951D0" w:rsidRDefault="009951D0">
      <w:r>
        <w:separator/>
      </w:r>
    </w:p>
  </w:endnote>
  <w:endnote w:type="continuationSeparator" w:id="0">
    <w:p w14:paraId="3E655FED" w14:textId="77777777" w:rsidR="009951D0" w:rsidRDefault="00995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F484E3" w14:textId="77777777" w:rsidR="009951D0" w:rsidRDefault="009951D0">
      <w:r>
        <w:separator/>
      </w:r>
    </w:p>
  </w:footnote>
  <w:footnote w:type="continuationSeparator" w:id="0">
    <w:p w14:paraId="39AA87AB" w14:textId="77777777" w:rsidR="009951D0" w:rsidRDefault="009951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EFB933" w14:textId="77777777" w:rsidR="009A36C4" w:rsidRDefault="009A36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A36C4" w:rsidRDefault="009A36C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A36C4" w:rsidRDefault="009A36C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A36C4" w:rsidRDefault="009A36C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9E85E2C"/>
    <w:multiLevelType w:val="hybridMultilevel"/>
    <w:tmpl w:val="3A0AF224"/>
    <w:lvl w:ilvl="0" w:tplc="7AC08260">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3F3078"/>
    <w:multiLevelType w:val="hybridMultilevel"/>
    <w:tmpl w:val="2B18C5C2"/>
    <w:lvl w:ilvl="0" w:tplc="7408C098">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5FE73FA"/>
    <w:multiLevelType w:val="hybridMultilevel"/>
    <w:tmpl w:val="320662A0"/>
    <w:lvl w:ilvl="0" w:tplc="AC06E692">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11"/>
  </w:num>
  <w:num w:numId="5">
    <w:abstractNumId w:val="9"/>
  </w:num>
  <w:num w:numId="6">
    <w:abstractNumId w:val="14"/>
  </w:num>
  <w:num w:numId="7">
    <w:abstractNumId w:val="10"/>
  </w:num>
  <w:num w:numId="8">
    <w:abstractNumId w:val="3"/>
  </w:num>
  <w:num w:numId="9">
    <w:abstractNumId w:val="5"/>
  </w:num>
  <w:num w:numId="10">
    <w:abstractNumId w:val="8"/>
  </w:num>
  <w:num w:numId="11">
    <w:abstractNumId w:val="6"/>
  </w:num>
  <w:num w:numId="12">
    <w:abstractNumId w:val="7"/>
  </w:num>
  <w:num w:numId="13">
    <w:abstractNumId w:val="4"/>
  </w:num>
  <w:num w:numId="14">
    <w:abstractNumId w:val="9"/>
  </w:num>
  <w:num w:numId="15">
    <w:abstractNumId w:val="12"/>
  </w:num>
  <w:num w:numId="16">
    <w:abstractNumId w:val="1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59"/>
    <w:rsid w:val="00002A63"/>
    <w:rsid w:val="00003726"/>
    <w:rsid w:val="00006D74"/>
    <w:rsid w:val="0001254B"/>
    <w:rsid w:val="00017DBD"/>
    <w:rsid w:val="00022E4A"/>
    <w:rsid w:val="0003450C"/>
    <w:rsid w:val="00042D34"/>
    <w:rsid w:val="000533F0"/>
    <w:rsid w:val="0005581A"/>
    <w:rsid w:val="00055F78"/>
    <w:rsid w:val="000616A6"/>
    <w:rsid w:val="00074235"/>
    <w:rsid w:val="0007452A"/>
    <w:rsid w:val="000877DD"/>
    <w:rsid w:val="00092B17"/>
    <w:rsid w:val="00097267"/>
    <w:rsid w:val="000A1678"/>
    <w:rsid w:val="000A6394"/>
    <w:rsid w:val="000B6DCC"/>
    <w:rsid w:val="000B7FED"/>
    <w:rsid w:val="000C038A"/>
    <w:rsid w:val="000C33A7"/>
    <w:rsid w:val="000C3EBE"/>
    <w:rsid w:val="000C4542"/>
    <w:rsid w:val="000C6598"/>
    <w:rsid w:val="000D0813"/>
    <w:rsid w:val="000D1C7C"/>
    <w:rsid w:val="000D44B3"/>
    <w:rsid w:val="000E4AEC"/>
    <w:rsid w:val="000F07B2"/>
    <w:rsid w:val="000F77AB"/>
    <w:rsid w:val="00103F80"/>
    <w:rsid w:val="001066B8"/>
    <w:rsid w:val="0011307D"/>
    <w:rsid w:val="0012174A"/>
    <w:rsid w:val="00122434"/>
    <w:rsid w:val="001238ED"/>
    <w:rsid w:val="00123E54"/>
    <w:rsid w:val="0013139F"/>
    <w:rsid w:val="00132DE1"/>
    <w:rsid w:val="00145D43"/>
    <w:rsid w:val="001461EC"/>
    <w:rsid w:val="00157E68"/>
    <w:rsid w:val="00161636"/>
    <w:rsid w:val="00163B91"/>
    <w:rsid w:val="001640C4"/>
    <w:rsid w:val="00174EF8"/>
    <w:rsid w:val="00186611"/>
    <w:rsid w:val="00192C46"/>
    <w:rsid w:val="001A08B3"/>
    <w:rsid w:val="001A5E3F"/>
    <w:rsid w:val="001A7B60"/>
    <w:rsid w:val="001B178C"/>
    <w:rsid w:val="001B4AFE"/>
    <w:rsid w:val="001B52F0"/>
    <w:rsid w:val="001B7A65"/>
    <w:rsid w:val="001C5D17"/>
    <w:rsid w:val="001D033C"/>
    <w:rsid w:val="001D7E3A"/>
    <w:rsid w:val="001E0625"/>
    <w:rsid w:val="001E41F3"/>
    <w:rsid w:val="001E5F64"/>
    <w:rsid w:val="001F5612"/>
    <w:rsid w:val="00213BCA"/>
    <w:rsid w:val="0021507F"/>
    <w:rsid w:val="00222320"/>
    <w:rsid w:val="0022407F"/>
    <w:rsid w:val="0024104F"/>
    <w:rsid w:val="00241223"/>
    <w:rsid w:val="002437F7"/>
    <w:rsid w:val="00243BD9"/>
    <w:rsid w:val="002448E2"/>
    <w:rsid w:val="0026004D"/>
    <w:rsid w:val="002640DD"/>
    <w:rsid w:val="00275D12"/>
    <w:rsid w:val="002803AF"/>
    <w:rsid w:val="00284FEB"/>
    <w:rsid w:val="002860C4"/>
    <w:rsid w:val="00292ED1"/>
    <w:rsid w:val="002934E5"/>
    <w:rsid w:val="00295DB0"/>
    <w:rsid w:val="002A0190"/>
    <w:rsid w:val="002A12E0"/>
    <w:rsid w:val="002A63C2"/>
    <w:rsid w:val="002A6CA0"/>
    <w:rsid w:val="002B5741"/>
    <w:rsid w:val="002D6387"/>
    <w:rsid w:val="002E3106"/>
    <w:rsid w:val="002E472E"/>
    <w:rsid w:val="002F1D8D"/>
    <w:rsid w:val="002F7015"/>
    <w:rsid w:val="00300AC8"/>
    <w:rsid w:val="00301939"/>
    <w:rsid w:val="00305409"/>
    <w:rsid w:val="0030697B"/>
    <w:rsid w:val="00311C45"/>
    <w:rsid w:val="00312325"/>
    <w:rsid w:val="003160FE"/>
    <w:rsid w:val="003206D3"/>
    <w:rsid w:val="00345ECE"/>
    <w:rsid w:val="003550AB"/>
    <w:rsid w:val="003609EF"/>
    <w:rsid w:val="00361D94"/>
    <w:rsid w:val="0036231A"/>
    <w:rsid w:val="0036638B"/>
    <w:rsid w:val="00370B8F"/>
    <w:rsid w:val="0037325C"/>
    <w:rsid w:val="00374DD4"/>
    <w:rsid w:val="00380E1F"/>
    <w:rsid w:val="003836A8"/>
    <w:rsid w:val="0038558E"/>
    <w:rsid w:val="003B32EE"/>
    <w:rsid w:val="003C4ADE"/>
    <w:rsid w:val="003D1178"/>
    <w:rsid w:val="003D3126"/>
    <w:rsid w:val="003E1A36"/>
    <w:rsid w:val="003E1FDE"/>
    <w:rsid w:val="003E322C"/>
    <w:rsid w:val="003E331A"/>
    <w:rsid w:val="003E4627"/>
    <w:rsid w:val="004037D1"/>
    <w:rsid w:val="004038B1"/>
    <w:rsid w:val="004061FC"/>
    <w:rsid w:val="00407CF7"/>
    <w:rsid w:val="00410371"/>
    <w:rsid w:val="00415A28"/>
    <w:rsid w:val="0041632C"/>
    <w:rsid w:val="004213A7"/>
    <w:rsid w:val="004242F1"/>
    <w:rsid w:val="004417A5"/>
    <w:rsid w:val="00442721"/>
    <w:rsid w:val="00453A4E"/>
    <w:rsid w:val="00453FC3"/>
    <w:rsid w:val="004542A1"/>
    <w:rsid w:val="0047225E"/>
    <w:rsid w:val="00480CB6"/>
    <w:rsid w:val="00482D00"/>
    <w:rsid w:val="00491083"/>
    <w:rsid w:val="004A1C49"/>
    <w:rsid w:val="004B3A47"/>
    <w:rsid w:val="004B75B7"/>
    <w:rsid w:val="004C402C"/>
    <w:rsid w:val="004C40F6"/>
    <w:rsid w:val="004C7CE2"/>
    <w:rsid w:val="004D6E0C"/>
    <w:rsid w:val="004E197D"/>
    <w:rsid w:val="004F0A77"/>
    <w:rsid w:val="004F342E"/>
    <w:rsid w:val="004F5489"/>
    <w:rsid w:val="0051016C"/>
    <w:rsid w:val="00510747"/>
    <w:rsid w:val="00512F96"/>
    <w:rsid w:val="005141D9"/>
    <w:rsid w:val="0051580D"/>
    <w:rsid w:val="0051640D"/>
    <w:rsid w:val="00517C78"/>
    <w:rsid w:val="00520CB2"/>
    <w:rsid w:val="00527F62"/>
    <w:rsid w:val="00536BEA"/>
    <w:rsid w:val="00540A5D"/>
    <w:rsid w:val="005416A5"/>
    <w:rsid w:val="00547111"/>
    <w:rsid w:val="00566F50"/>
    <w:rsid w:val="00580039"/>
    <w:rsid w:val="00580341"/>
    <w:rsid w:val="005822C5"/>
    <w:rsid w:val="00592D74"/>
    <w:rsid w:val="00593444"/>
    <w:rsid w:val="00595265"/>
    <w:rsid w:val="00597E61"/>
    <w:rsid w:val="005A5BD0"/>
    <w:rsid w:val="005A6B90"/>
    <w:rsid w:val="005B4530"/>
    <w:rsid w:val="005C2220"/>
    <w:rsid w:val="005D0F74"/>
    <w:rsid w:val="005E2C44"/>
    <w:rsid w:val="005E77DB"/>
    <w:rsid w:val="005F19C0"/>
    <w:rsid w:val="005F226E"/>
    <w:rsid w:val="00602DF3"/>
    <w:rsid w:val="006033BD"/>
    <w:rsid w:val="006147CF"/>
    <w:rsid w:val="0061728C"/>
    <w:rsid w:val="00621188"/>
    <w:rsid w:val="006257ED"/>
    <w:rsid w:val="00633377"/>
    <w:rsid w:val="006362BD"/>
    <w:rsid w:val="006400EE"/>
    <w:rsid w:val="0064053B"/>
    <w:rsid w:val="00641978"/>
    <w:rsid w:val="00653DE4"/>
    <w:rsid w:val="00660355"/>
    <w:rsid w:val="0066465F"/>
    <w:rsid w:val="00665C47"/>
    <w:rsid w:val="0067197C"/>
    <w:rsid w:val="00671EAF"/>
    <w:rsid w:val="00675DA4"/>
    <w:rsid w:val="00681D12"/>
    <w:rsid w:val="00682755"/>
    <w:rsid w:val="006838AC"/>
    <w:rsid w:val="00683B50"/>
    <w:rsid w:val="006873C7"/>
    <w:rsid w:val="00691DF3"/>
    <w:rsid w:val="00693046"/>
    <w:rsid w:val="00695808"/>
    <w:rsid w:val="006A492C"/>
    <w:rsid w:val="006A7F7A"/>
    <w:rsid w:val="006B29D3"/>
    <w:rsid w:val="006B2EE8"/>
    <w:rsid w:val="006B46FB"/>
    <w:rsid w:val="006C26C0"/>
    <w:rsid w:val="006D5606"/>
    <w:rsid w:val="006E21FB"/>
    <w:rsid w:val="006F1D0F"/>
    <w:rsid w:val="006F366C"/>
    <w:rsid w:val="006F37C0"/>
    <w:rsid w:val="006F53F7"/>
    <w:rsid w:val="006F5EE1"/>
    <w:rsid w:val="00704E14"/>
    <w:rsid w:val="007052E6"/>
    <w:rsid w:val="00712022"/>
    <w:rsid w:val="00715F78"/>
    <w:rsid w:val="0073113C"/>
    <w:rsid w:val="00733043"/>
    <w:rsid w:val="00741AE0"/>
    <w:rsid w:val="00744F42"/>
    <w:rsid w:val="00746EE2"/>
    <w:rsid w:val="007626A5"/>
    <w:rsid w:val="00763C5D"/>
    <w:rsid w:val="007673F5"/>
    <w:rsid w:val="00781536"/>
    <w:rsid w:val="00781CF6"/>
    <w:rsid w:val="00782006"/>
    <w:rsid w:val="0078259C"/>
    <w:rsid w:val="007910AD"/>
    <w:rsid w:val="00792342"/>
    <w:rsid w:val="007977A8"/>
    <w:rsid w:val="007A25DC"/>
    <w:rsid w:val="007A6313"/>
    <w:rsid w:val="007B2FBF"/>
    <w:rsid w:val="007B512A"/>
    <w:rsid w:val="007B6542"/>
    <w:rsid w:val="007C110F"/>
    <w:rsid w:val="007C2097"/>
    <w:rsid w:val="007C2755"/>
    <w:rsid w:val="007C4BC1"/>
    <w:rsid w:val="007C5843"/>
    <w:rsid w:val="007D4F9B"/>
    <w:rsid w:val="007D6A07"/>
    <w:rsid w:val="007D7533"/>
    <w:rsid w:val="007E4759"/>
    <w:rsid w:val="007F7259"/>
    <w:rsid w:val="008040A8"/>
    <w:rsid w:val="00806990"/>
    <w:rsid w:val="00811700"/>
    <w:rsid w:val="00822D9D"/>
    <w:rsid w:val="00823BC2"/>
    <w:rsid w:val="00823EAA"/>
    <w:rsid w:val="00826783"/>
    <w:rsid w:val="00827228"/>
    <w:rsid w:val="008279FA"/>
    <w:rsid w:val="008322D3"/>
    <w:rsid w:val="00843D20"/>
    <w:rsid w:val="00854EB1"/>
    <w:rsid w:val="00861B13"/>
    <w:rsid w:val="00861CF4"/>
    <w:rsid w:val="008626E7"/>
    <w:rsid w:val="008662B1"/>
    <w:rsid w:val="00870EE7"/>
    <w:rsid w:val="008770C0"/>
    <w:rsid w:val="008863B9"/>
    <w:rsid w:val="008919FF"/>
    <w:rsid w:val="008A45A6"/>
    <w:rsid w:val="008B3508"/>
    <w:rsid w:val="008B3A50"/>
    <w:rsid w:val="008D3CCC"/>
    <w:rsid w:val="008D6883"/>
    <w:rsid w:val="008E1B09"/>
    <w:rsid w:val="008E4B68"/>
    <w:rsid w:val="008E5651"/>
    <w:rsid w:val="008F1832"/>
    <w:rsid w:val="008F3789"/>
    <w:rsid w:val="008F60E7"/>
    <w:rsid w:val="008F686C"/>
    <w:rsid w:val="009148DE"/>
    <w:rsid w:val="00921DA0"/>
    <w:rsid w:val="0092434E"/>
    <w:rsid w:val="009335B4"/>
    <w:rsid w:val="00933DFA"/>
    <w:rsid w:val="0094148D"/>
    <w:rsid w:val="00941E30"/>
    <w:rsid w:val="00942A0F"/>
    <w:rsid w:val="009475D6"/>
    <w:rsid w:val="009510F5"/>
    <w:rsid w:val="00953866"/>
    <w:rsid w:val="00954B62"/>
    <w:rsid w:val="009601E2"/>
    <w:rsid w:val="009642D5"/>
    <w:rsid w:val="0097112A"/>
    <w:rsid w:val="00972D1A"/>
    <w:rsid w:val="009777D9"/>
    <w:rsid w:val="00980B1E"/>
    <w:rsid w:val="00986CD4"/>
    <w:rsid w:val="00986D0F"/>
    <w:rsid w:val="00991B88"/>
    <w:rsid w:val="0099304D"/>
    <w:rsid w:val="009951D0"/>
    <w:rsid w:val="009A36C4"/>
    <w:rsid w:val="009A40D9"/>
    <w:rsid w:val="009A5753"/>
    <w:rsid w:val="009A579D"/>
    <w:rsid w:val="009B2468"/>
    <w:rsid w:val="009B47E0"/>
    <w:rsid w:val="009B6344"/>
    <w:rsid w:val="009C281C"/>
    <w:rsid w:val="009C7AC8"/>
    <w:rsid w:val="009D287D"/>
    <w:rsid w:val="009D29A1"/>
    <w:rsid w:val="009D3C49"/>
    <w:rsid w:val="009E3297"/>
    <w:rsid w:val="009F4DC9"/>
    <w:rsid w:val="009F734F"/>
    <w:rsid w:val="009F749B"/>
    <w:rsid w:val="00A0289A"/>
    <w:rsid w:val="00A07BF3"/>
    <w:rsid w:val="00A1484C"/>
    <w:rsid w:val="00A246B6"/>
    <w:rsid w:val="00A32E22"/>
    <w:rsid w:val="00A445E6"/>
    <w:rsid w:val="00A4702F"/>
    <w:rsid w:val="00A47E70"/>
    <w:rsid w:val="00A50CF0"/>
    <w:rsid w:val="00A53E51"/>
    <w:rsid w:val="00A55C66"/>
    <w:rsid w:val="00A66B39"/>
    <w:rsid w:val="00A7671C"/>
    <w:rsid w:val="00A80994"/>
    <w:rsid w:val="00A81F45"/>
    <w:rsid w:val="00A97BF9"/>
    <w:rsid w:val="00AA1719"/>
    <w:rsid w:val="00AA2CBC"/>
    <w:rsid w:val="00AA5B3B"/>
    <w:rsid w:val="00AB13E9"/>
    <w:rsid w:val="00AC2274"/>
    <w:rsid w:val="00AC5820"/>
    <w:rsid w:val="00AD1CD8"/>
    <w:rsid w:val="00AE5FE9"/>
    <w:rsid w:val="00AF1054"/>
    <w:rsid w:val="00AF5D88"/>
    <w:rsid w:val="00AF7F4E"/>
    <w:rsid w:val="00B01579"/>
    <w:rsid w:val="00B05565"/>
    <w:rsid w:val="00B06317"/>
    <w:rsid w:val="00B17273"/>
    <w:rsid w:val="00B1759F"/>
    <w:rsid w:val="00B21F0C"/>
    <w:rsid w:val="00B258BB"/>
    <w:rsid w:val="00B37D1D"/>
    <w:rsid w:val="00B43A40"/>
    <w:rsid w:val="00B55D28"/>
    <w:rsid w:val="00B56F15"/>
    <w:rsid w:val="00B5748E"/>
    <w:rsid w:val="00B67B97"/>
    <w:rsid w:val="00B732FE"/>
    <w:rsid w:val="00B80D6F"/>
    <w:rsid w:val="00B83E4D"/>
    <w:rsid w:val="00B90DF2"/>
    <w:rsid w:val="00B968C8"/>
    <w:rsid w:val="00BA3EC5"/>
    <w:rsid w:val="00BA508B"/>
    <w:rsid w:val="00BA51D9"/>
    <w:rsid w:val="00BA561A"/>
    <w:rsid w:val="00BB0F61"/>
    <w:rsid w:val="00BB5DFC"/>
    <w:rsid w:val="00BC269F"/>
    <w:rsid w:val="00BC3906"/>
    <w:rsid w:val="00BC6CF4"/>
    <w:rsid w:val="00BC6D4E"/>
    <w:rsid w:val="00BD279D"/>
    <w:rsid w:val="00BD283F"/>
    <w:rsid w:val="00BD2A79"/>
    <w:rsid w:val="00BD6B5A"/>
    <w:rsid w:val="00BD6BB8"/>
    <w:rsid w:val="00BE3E08"/>
    <w:rsid w:val="00BE7AC8"/>
    <w:rsid w:val="00BF5A10"/>
    <w:rsid w:val="00C021E9"/>
    <w:rsid w:val="00C02FCE"/>
    <w:rsid w:val="00C141EA"/>
    <w:rsid w:val="00C1478E"/>
    <w:rsid w:val="00C17E30"/>
    <w:rsid w:val="00C20692"/>
    <w:rsid w:val="00C2161D"/>
    <w:rsid w:val="00C23865"/>
    <w:rsid w:val="00C3432D"/>
    <w:rsid w:val="00C42D64"/>
    <w:rsid w:val="00C574EC"/>
    <w:rsid w:val="00C62D2A"/>
    <w:rsid w:val="00C66BA2"/>
    <w:rsid w:val="00C6757A"/>
    <w:rsid w:val="00C7079B"/>
    <w:rsid w:val="00C7311A"/>
    <w:rsid w:val="00C73E1D"/>
    <w:rsid w:val="00C829E4"/>
    <w:rsid w:val="00C870F6"/>
    <w:rsid w:val="00C872EA"/>
    <w:rsid w:val="00C920EC"/>
    <w:rsid w:val="00C922FE"/>
    <w:rsid w:val="00C9360D"/>
    <w:rsid w:val="00C95985"/>
    <w:rsid w:val="00C95C50"/>
    <w:rsid w:val="00CA05BE"/>
    <w:rsid w:val="00CA0D25"/>
    <w:rsid w:val="00CA414B"/>
    <w:rsid w:val="00CA76B2"/>
    <w:rsid w:val="00CB01C2"/>
    <w:rsid w:val="00CB4386"/>
    <w:rsid w:val="00CB734C"/>
    <w:rsid w:val="00CB7D1D"/>
    <w:rsid w:val="00CC16D2"/>
    <w:rsid w:val="00CC5026"/>
    <w:rsid w:val="00CC50EE"/>
    <w:rsid w:val="00CC68D0"/>
    <w:rsid w:val="00CD7E94"/>
    <w:rsid w:val="00CE1E85"/>
    <w:rsid w:val="00CE2758"/>
    <w:rsid w:val="00CE6421"/>
    <w:rsid w:val="00CF0CB6"/>
    <w:rsid w:val="00D01898"/>
    <w:rsid w:val="00D03500"/>
    <w:rsid w:val="00D03F9A"/>
    <w:rsid w:val="00D04ABE"/>
    <w:rsid w:val="00D06D51"/>
    <w:rsid w:val="00D24991"/>
    <w:rsid w:val="00D30624"/>
    <w:rsid w:val="00D330BA"/>
    <w:rsid w:val="00D37012"/>
    <w:rsid w:val="00D37EBA"/>
    <w:rsid w:val="00D432AB"/>
    <w:rsid w:val="00D44AE4"/>
    <w:rsid w:val="00D45C1F"/>
    <w:rsid w:val="00D45ED8"/>
    <w:rsid w:val="00D50255"/>
    <w:rsid w:val="00D51F52"/>
    <w:rsid w:val="00D523FA"/>
    <w:rsid w:val="00D649C1"/>
    <w:rsid w:val="00D66520"/>
    <w:rsid w:val="00D66CB2"/>
    <w:rsid w:val="00D70352"/>
    <w:rsid w:val="00D836B4"/>
    <w:rsid w:val="00D8414B"/>
    <w:rsid w:val="00D84AE9"/>
    <w:rsid w:val="00D860BE"/>
    <w:rsid w:val="00D90FA4"/>
    <w:rsid w:val="00D91E24"/>
    <w:rsid w:val="00D97CC2"/>
    <w:rsid w:val="00DB24F4"/>
    <w:rsid w:val="00DB7DB9"/>
    <w:rsid w:val="00DC3F57"/>
    <w:rsid w:val="00DC4BD4"/>
    <w:rsid w:val="00DD14DF"/>
    <w:rsid w:val="00DD2872"/>
    <w:rsid w:val="00DD5FFD"/>
    <w:rsid w:val="00DD65D5"/>
    <w:rsid w:val="00DD7662"/>
    <w:rsid w:val="00DD7BF5"/>
    <w:rsid w:val="00DE26B7"/>
    <w:rsid w:val="00DE2F2F"/>
    <w:rsid w:val="00DE34CF"/>
    <w:rsid w:val="00DE5858"/>
    <w:rsid w:val="00DF1C82"/>
    <w:rsid w:val="00DF52A7"/>
    <w:rsid w:val="00E13494"/>
    <w:rsid w:val="00E13F3D"/>
    <w:rsid w:val="00E23CC3"/>
    <w:rsid w:val="00E2793B"/>
    <w:rsid w:val="00E27AE9"/>
    <w:rsid w:val="00E30935"/>
    <w:rsid w:val="00E34898"/>
    <w:rsid w:val="00E36AF7"/>
    <w:rsid w:val="00E6148F"/>
    <w:rsid w:val="00E6750F"/>
    <w:rsid w:val="00E71F5F"/>
    <w:rsid w:val="00E76D0B"/>
    <w:rsid w:val="00E77EF8"/>
    <w:rsid w:val="00E846C2"/>
    <w:rsid w:val="00E979FD"/>
    <w:rsid w:val="00EA259B"/>
    <w:rsid w:val="00EB09B7"/>
    <w:rsid w:val="00EC3307"/>
    <w:rsid w:val="00ED0FFE"/>
    <w:rsid w:val="00EE1865"/>
    <w:rsid w:val="00EE6E48"/>
    <w:rsid w:val="00EE7D7C"/>
    <w:rsid w:val="00EF749F"/>
    <w:rsid w:val="00EF7A6C"/>
    <w:rsid w:val="00F14BDA"/>
    <w:rsid w:val="00F156E7"/>
    <w:rsid w:val="00F17DD2"/>
    <w:rsid w:val="00F23A30"/>
    <w:rsid w:val="00F25B51"/>
    <w:rsid w:val="00F25D98"/>
    <w:rsid w:val="00F2761F"/>
    <w:rsid w:val="00F300FB"/>
    <w:rsid w:val="00F366E8"/>
    <w:rsid w:val="00F442B2"/>
    <w:rsid w:val="00F5519C"/>
    <w:rsid w:val="00F56966"/>
    <w:rsid w:val="00F6152D"/>
    <w:rsid w:val="00F75CA2"/>
    <w:rsid w:val="00F7758C"/>
    <w:rsid w:val="00F8107C"/>
    <w:rsid w:val="00F85679"/>
    <w:rsid w:val="00F96CE0"/>
    <w:rsid w:val="00F97F8F"/>
    <w:rsid w:val="00FB495C"/>
    <w:rsid w:val="00FB4B1D"/>
    <w:rsid w:val="00FB6386"/>
    <w:rsid w:val="00FC0CA2"/>
    <w:rsid w:val="00FC3A49"/>
    <w:rsid w:val="00FD725C"/>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2"/>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styleId="af8">
    <w:name w:val="Bibliography"/>
    <w:basedOn w:val="a"/>
    <w:next w:val="a"/>
    <w:uiPriority w:val="37"/>
    <w:unhideWhenUsed/>
    <w:rsid w:val="00BD283F"/>
  </w:style>
  <w:style w:type="paragraph" w:styleId="af9">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BD283F"/>
    <w:pPr>
      <w:spacing w:after="120"/>
    </w:pPr>
  </w:style>
  <w:style w:type="character" w:customStyle="1" w:styleId="afb">
    <w:name w:val="正文文本 字符"/>
    <w:basedOn w:val="a0"/>
    <w:link w:val="afa"/>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c">
    <w:name w:val="Body Text First Indent"/>
    <w:basedOn w:val="afa"/>
    <w:link w:val="afd"/>
    <w:rsid w:val="00BD283F"/>
    <w:pPr>
      <w:spacing w:after="180"/>
      <w:ind w:firstLine="360"/>
    </w:pPr>
  </w:style>
  <w:style w:type="character" w:customStyle="1" w:styleId="afd">
    <w:name w:val="正文文本首行缩进 字符"/>
    <w:basedOn w:val="afb"/>
    <w:link w:val="afc"/>
    <w:rsid w:val="00BD283F"/>
    <w:rPr>
      <w:rFonts w:ascii="Times New Roman" w:hAnsi="Times New Roman"/>
      <w:lang w:val="en-GB" w:eastAsia="en-US"/>
    </w:rPr>
  </w:style>
  <w:style w:type="paragraph" w:styleId="afe">
    <w:name w:val="Body Text Indent"/>
    <w:basedOn w:val="a"/>
    <w:link w:val="aff"/>
    <w:unhideWhenUsed/>
    <w:rsid w:val="00BD283F"/>
    <w:pPr>
      <w:spacing w:after="120"/>
      <w:ind w:left="283"/>
    </w:pPr>
  </w:style>
  <w:style w:type="character" w:customStyle="1" w:styleId="aff">
    <w:name w:val="正文文本缩进 字符"/>
    <w:basedOn w:val="a0"/>
    <w:link w:val="afe"/>
    <w:rsid w:val="00BD283F"/>
    <w:rPr>
      <w:rFonts w:ascii="Times New Roman" w:hAnsi="Times New Roman"/>
      <w:lang w:val="en-GB" w:eastAsia="en-US"/>
    </w:rPr>
  </w:style>
  <w:style w:type="paragraph" w:styleId="27">
    <w:name w:val="Body Text First Indent 2"/>
    <w:basedOn w:val="afe"/>
    <w:link w:val="28"/>
    <w:unhideWhenUsed/>
    <w:rsid w:val="00BD283F"/>
    <w:pPr>
      <w:spacing w:after="180"/>
      <w:ind w:left="360" w:firstLine="360"/>
    </w:pPr>
  </w:style>
  <w:style w:type="character" w:customStyle="1" w:styleId="28">
    <w:name w:val="正文文本首行缩进 2 字符"/>
    <w:basedOn w:val="aff"/>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0">
    <w:name w:val="caption"/>
    <w:basedOn w:val="a"/>
    <w:next w:val="a"/>
    <w:unhideWhenUsed/>
    <w:qFormat/>
    <w:rsid w:val="00BD283F"/>
    <w:pPr>
      <w:spacing w:after="200"/>
    </w:pPr>
    <w:rPr>
      <w:i/>
      <w:iCs/>
      <w:color w:val="1F497D" w:themeColor="text2"/>
      <w:sz w:val="18"/>
      <w:szCs w:val="18"/>
    </w:rPr>
  </w:style>
  <w:style w:type="paragraph" w:styleId="aff1">
    <w:name w:val="Closing"/>
    <w:basedOn w:val="a"/>
    <w:link w:val="aff2"/>
    <w:unhideWhenUsed/>
    <w:rsid w:val="00BD283F"/>
    <w:pPr>
      <w:spacing w:after="0"/>
      <w:ind w:left="4252"/>
    </w:pPr>
  </w:style>
  <w:style w:type="character" w:customStyle="1" w:styleId="aff2">
    <w:name w:val="结束语 字符"/>
    <w:basedOn w:val="a0"/>
    <w:link w:val="aff1"/>
    <w:rsid w:val="00BD283F"/>
    <w:rPr>
      <w:rFonts w:ascii="Times New Roman" w:hAnsi="Times New Roman"/>
      <w:lang w:val="en-GB" w:eastAsia="en-US"/>
    </w:rPr>
  </w:style>
  <w:style w:type="paragraph" w:styleId="aff3">
    <w:name w:val="Date"/>
    <w:basedOn w:val="a"/>
    <w:next w:val="a"/>
    <w:link w:val="aff4"/>
    <w:rsid w:val="00BD283F"/>
  </w:style>
  <w:style w:type="character" w:customStyle="1" w:styleId="aff4">
    <w:name w:val="日期 字符"/>
    <w:basedOn w:val="a0"/>
    <w:link w:val="aff3"/>
    <w:rsid w:val="00BD283F"/>
    <w:rPr>
      <w:rFonts w:ascii="Times New Roman" w:hAnsi="Times New Roman"/>
      <w:lang w:val="en-GB" w:eastAsia="en-US"/>
    </w:rPr>
  </w:style>
  <w:style w:type="paragraph" w:styleId="aff5">
    <w:name w:val="E-mail Signature"/>
    <w:basedOn w:val="a"/>
    <w:link w:val="aff6"/>
    <w:unhideWhenUsed/>
    <w:rsid w:val="00BD283F"/>
    <w:pPr>
      <w:spacing w:after="0"/>
    </w:pPr>
  </w:style>
  <w:style w:type="character" w:customStyle="1" w:styleId="aff6">
    <w:name w:val="电子邮件签名 字符"/>
    <w:basedOn w:val="a0"/>
    <w:link w:val="aff5"/>
    <w:rsid w:val="00BD283F"/>
    <w:rPr>
      <w:rFonts w:ascii="Times New Roman" w:hAnsi="Times New Roman"/>
      <w:lang w:val="en-GB" w:eastAsia="en-US"/>
    </w:rPr>
  </w:style>
  <w:style w:type="paragraph" w:styleId="aff7">
    <w:name w:val="endnote text"/>
    <w:basedOn w:val="a"/>
    <w:link w:val="aff8"/>
    <w:unhideWhenUsed/>
    <w:rsid w:val="00BD283F"/>
    <w:pPr>
      <w:spacing w:after="0"/>
    </w:pPr>
  </w:style>
  <w:style w:type="character" w:customStyle="1" w:styleId="aff8">
    <w:name w:val="尾注文本 字符"/>
    <w:basedOn w:val="a0"/>
    <w:link w:val="aff7"/>
    <w:rsid w:val="00BD283F"/>
    <w:rPr>
      <w:rFonts w:ascii="Times New Roman" w:hAnsi="Times New Roman"/>
      <w:lang w:val="en-GB" w:eastAsia="en-US"/>
    </w:rPr>
  </w:style>
  <w:style w:type="paragraph" w:styleId="aff9">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fb">
    <w:name w:val="index heading"/>
    <w:basedOn w:val="a"/>
    <w:next w:val="11"/>
    <w:unhideWhenUsed/>
    <w:rsid w:val="00BD283F"/>
    <w:rPr>
      <w:rFonts w:asciiTheme="majorHAnsi" w:eastAsiaTheme="majorEastAsia" w:hAnsiTheme="majorHAnsi" w:cstheme="majorBidi"/>
      <w:b/>
      <w:bCs/>
    </w:rPr>
  </w:style>
  <w:style w:type="paragraph" w:styleId="affc">
    <w:name w:val="Intense Quote"/>
    <w:basedOn w:val="a"/>
    <w:next w:val="a"/>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BD283F"/>
    <w:rPr>
      <w:rFonts w:ascii="Times New Roman" w:hAnsi="Times New Roman"/>
      <w:i/>
      <w:iCs/>
      <w:color w:val="4F81BD" w:themeColor="accent1"/>
      <w:lang w:val="en-GB" w:eastAsia="en-US"/>
    </w:rPr>
  </w:style>
  <w:style w:type="paragraph" w:styleId="affe">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f">
    <w:name w:val="List Paragraph"/>
    <w:basedOn w:val="a"/>
    <w:uiPriority w:val="34"/>
    <w:qFormat/>
    <w:rsid w:val="00BD283F"/>
    <w:pPr>
      <w:ind w:left="720"/>
      <w:contextualSpacing/>
    </w:pPr>
  </w:style>
  <w:style w:type="paragraph" w:styleId="afff0">
    <w:name w:val="macro"/>
    <w:link w:val="afff1"/>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BD283F"/>
    <w:rPr>
      <w:rFonts w:ascii="Consolas" w:hAnsi="Consolas"/>
      <w:lang w:val="en-GB" w:eastAsia="en-US"/>
    </w:rPr>
  </w:style>
  <w:style w:type="paragraph" w:styleId="afff2">
    <w:name w:val="Message Header"/>
    <w:basedOn w:val="a"/>
    <w:link w:val="afff3"/>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
    <w:uiPriority w:val="99"/>
    <w:unhideWhenUsed/>
    <w:rsid w:val="00BD283F"/>
    <w:rPr>
      <w:sz w:val="24"/>
      <w:szCs w:val="24"/>
    </w:rPr>
  </w:style>
  <w:style w:type="paragraph" w:styleId="afff6">
    <w:name w:val="Normal Indent"/>
    <w:basedOn w:val="a"/>
    <w:unhideWhenUsed/>
    <w:rsid w:val="00BD283F"/>
    <w:pPr>
      <w:ind w:left="720"/>
    </w:pPr>
  </w:style>
  <w:style w:type="paragraph" w:styleId="afff7">
    <w:name w:val="Note Heading"/>
    <w:basedOn w:val="a"/>
    <w:next w:val="a"/>
    <w:link w:val="afff8"/>
    <w:unhideWhenUsed/>
    <w:rsid w:val="00BD283F"/>
    <w:pPr>
      <w:spacing w:after="0"/>
    </w:pPr>
  </w:style>
  <w:style w:type="character" w:customStyle="1" w:styleId="afff8">
    <w:name w:val="注释标题 字符"/>
    <w:basedOn w:val="a0"/>
    <w:link w:val="afff7"/>
    <w:rsid w:val="00BD283F"/>
    <w:rPr>
      <w:rFonts w:ascii="Times New Roman" w:hAnsi="Times New Roman"/>
      <w:lang w:val="en-GB" w:eastAsia="en-US"/>
    </w:rPr>
  </w:style>
  <w:style w:type="paragraph" w:styleId="afff9">
    <w:name w:val="Plain Text"/>
    <w:basedOn w:val="a"/>
    <w:link w:val="afffa"/>
    <w:unhideWhenUsed/>
    <w:rsid w:val="00BD283F"/>
    <w:pPr>
      <w:spacing w:after="0"/>
    </w:pPr>
    <w:rPr>
      <w:rFonts w:ascii="Consolas" w:hAnsi="Consolas"/>
      <w:sz w:val="21"/>
      <w:szCs w:val="21"/>
    </w:rPr>
  </w:style>
  <w:style w:type="character" w:customStyle="1" w:styleId="afffa">
    <w:name w:val="纯文本 字符"/>
    <w:basedOn w:val="a0"/>
    <w:link w:val="afff9"/>
    <w:rsid w:val="00BD283F"/>
    <w:rPr>
      <w:rFonts w:ascii="Consolas" w:hAnsi="Consolas"/>
      <w:sz w:val="21"/>
      <w:szCs w:val="21"/>
      <w:lang w:val="en-GB" w:eastAsia="en-US"/>
    </w:rPr>
  </w:style>
  <w:style w:type="paragraph" w:styleId="afffb">
    <w:name w:val="Quote"/>
    <w:basedOn w:val="a"/>
    <w:next w:val="a"/>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BD283F"/>
    <w:rPr>
      <w:rFonts w:ascii="Times New Roman" w:hAnsi="Times New Roman"/>
      <w:i/>
      <w:iCs/>
      <w:color w:val="404040" w:themeColor="text1" w:themeTint="BF"/>
      <w:lang w:val="en-GB" w:eastAsia="en-US"/>
    </w:rPr>
  </w:style>
  <w:style w:type="paragraph" w:styleId="afffd">
    <w:name w:val="Salutation"/>
    <w:basedOn w:val="a"/>
    <w:next w:val="a"/>
    <w:link w:val="afffe"/>
    <w:rsid w:val="00BD283F"/>
  </w:style>
  <w:style w:type="character" w:customStyle="1" w:styleId="afffe">
    <w:name w:val="称呼 字符"/>
    <w:basedOn w:val="a0"/>
    <w:link w:val="afffd"/>
    <w:rsid w:val="00BD283F"/>
    <w:rPr>
      <w:rFonts w:ascii="Times New Roman" w:hAnsi="Times New Roman"/>
      <w:lang w:val="en-GB" w:eastAsia="en-US"/>
    </w:rPr>
  </w:style>
  <w:style w:type="paragraph" w:styleId="affff">
    <w:name w:val="Signature"/>
    <w:basedOn w:val="a"/>
    <w:link w:val="affff0"/>
    <w:unhideWhenUsed/>
    <w:rsid w:val="00BD283F"/>
    <w:pPr>
      <w:spacing w:after="0"/>
      <w:ind w:left="4252"/>
    </w:pPr>
  </w:style>
  <w:style w:type="character" w:customStyle="1" w:styleId="affff0">
    <w:name w:val="签名 字符"/>
    <w:basedOn w:val="a0"/>
    <w:link w:val="affff"/>
    <w:rsid w:val="00BD283F"/>
    <w:rPr>
      <w:rFonts w:ascii="Times New Roman" w:hAnsi="Times New Roman"/>
      <w:lang w:val="en-GB" w:eastAsia="en-US"/>
    </w:rPr>
  </w:style>
  <w:style w:type="paragraph" w:styleId="affff1">
    <w:name w:val="Subtitle"/>
    <w:basedOn w:val="a"/>
    <w:next w:val="a"/>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BD283F"/>
    <w:pPr>
      <w:spacing w:after="0"/>
      <w:ind w:left="200" w:hanging="200"/>
    </w:pPr>
  </w:style>
  <w:style w:type="paragraph" w:styleId="affff4">
    <w:name w:val="table of figures"/>
    <w:basedOn w:val="a"/>
    <w:next w:val="a"/>
    <w:unhideWhenUsed/>
    <w:rsid w:val="00BD283F"/>
    <w:pPr>
      <w:spacing w:after="0"/>
    </w:pPr>
  </w:style>
  <w:style w:type="paragraph" w:styleId="affff5">
    <w:name w:val="Title"/>
    <w:basedOn w:val="a"/>
    <w:next w:val="a"/>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af3">
    <w:name w:val="批注框文本 字符"/>
    <w:link w:val="af2"/>
    <w:rsid w:val="006A7F7A"/>
    <w:rPr>
      <w:rFonts w:ascii="Tahoma" w:hAnsi="Tahoma" w:cs="Tahoma"/>
      <w:sz w:val="16"/>
      <w:szCs w:val="16"/>
      <w:lang w:val="en-GB" w:eastAsia="en-US"/>
    </w:rPr>
  </w:style>
  <w:style w:type="table" w:styleId="affff8">
    <w:name w:val="Table Grid"/>
    <w:basedOn w:val="a1"/>
    <w:uiPriority w:val="39"/>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1">
    <w:name w:val="标题 4 字符"/>
    <w:link w:val="40"/>
    <w:rsid w:val="006A7F7A"/>
    <w:rPr>
      <w:rFonts w:ascii="Arial" w:hAnsi="Arial"/>
      <w:sz w:val="24"/>
      <w:lang w:val="en-GB" w:eastAsia="en-US"/>
    </w:rPr>
  </w:style>
  <w:style w:type="paragraph" w:styleId="affff9">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af7">
    <w:name w:val="文档结构图 字符"/>
    <w:link w:val="af6"/>
    <w:rsid w:val="006A7F7A"/>
    <w:rPr>
      <w:rFonts w:ascii="Tahoma" w:hAnsi="Tahoma" w:cs="Tahoma"/>
      <w:shd w:val="clear" w:color="auto" w:fill="000080"/>
      <w:lang w:val="en-GB" w:eastAsia="en-US"/>
    </w:rPr>
  </w:style>
  <w:style w:type="character" w:customStyle="1" w:styleId="20">
    <w:name w:val="标题 2 字符"/>
    <w:basedOn w:val="a0"/>
    <w:link w:val="2"/>
    <w:rsid w:val="006A7F7A"/>
    <w:rPr>
      <w:rFonts w:ascii="Arial" w:hAnsi="Arial"/>
      <w:sz w:val="32"/>
      <w:lang w:val="en-GB" w:eastAsia="en-US"/>
    </w:rPr>
  </w:style>
  <w:style w:type="character" w:customStyle="1" w:styleId="80">
    <w:name w:val="标题 8 字符"/>
    <w:basedOn w:val="a0"/>
    <w:link w:val="8"/>
    <w:rsid w:val="006A7F7A"/>
    <w:rPr>
      <w:rFonts w:ascii="Arial" w:hAnsi="Arial"/>
      <w:sz w:val="36"/>
      <w:lang w:val="en-GB" w:eastAsia="en-US"/>
    </w:rPr>
  </w:style>
  <w:style w:type="character" w:customStyle="1" w:styleId="52">
    <w:name w:val="标题 5 字符2"/>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af0">
    <w:name w:val="批注文字 字符"/>
    <w:basedOn w:val="a0"/>
    <w:link w:val="af"/>
    <w:rsid w:val="006A7F7A"/>
    <w:rPr>
      <w:rFonts w:ascii="Times New Roman" w:hAnsi="Times New Roman"/>
      <w:lang w:val="en-GB" w:eastAsia="en-US"/>
    </w:rPr>
  </w:style>
  <w:style w:type="character" w:customStyle="1" w:styleId="af5">
    <w:name w:val="批注主题 字符"/>
    <w:basedOn w:val="af0"/>
    <w:link w:val="af4"/>
    <w:rsid w:val="006A7F7A"/>
    <w:rPr>
      <w:rFonts w:ascii="Times New Roman" w:hAnsi="Times New Roman"/>
      <w:b/>
      <w:bCs/>
      <w:lang w:val="en-GB" w:eastAsia="en-US"/>
    </w:rPr>
  </w:style>
  <w:style w:type="character" w:customStyle="1" w:styleId="a8">
    <w:name w:val="脚注文本 字符"/>
    <w:basedOn w:val="a0"/>
    <w:link w:val="a7"/>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1">
    <w:name w:val="标题 3 字符"/>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fa">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10">
    <w:name w:val="标题 1 字符"/>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ac">
    <w:name w:val="页脚 字符"/>
    <w:link w:val="ab"/>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UnresolvedMention2">
    <w:name w:val="Unresolved Mention2"/>
    <w:uiPriority w:val="99"/>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2">
    <w:name w:val="网格型1"/>
    <w:basedOn w:val="a1"/>
    <w:next w:val="affff8"/>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link w:val="6"/>
    <w:rsid w:val="006033BD"/>
    <w:rPr>
      <w:rFonts w:ascii="Arial" w:hAnsi="Arial"/>
      <w:lang w:val="en-GB" w:eastAsia="en-US"/>
    </w:rPr>
  </w:style>
  <w:style w:type="character" w:customStyle="1" w:styleId="70">
    <w:name w:val="标题 7 字符"/>
    <w:link w:val="7"/>
    <w:rsid w:val="006033BD"/>
    <w:rPr>
      <w:rFonts w:ascii="Arial" w:hAnsi="Arial"/>
      <w:lang w:val="en-GB" w:eastAsia="en-US"/>
    </w:rPr>
  </w:style>
  <w:style w:type="character" w:customStyle="1" w:styleId="90">
    <w:name w:val="标题 9 字符"/>
    <w:link w:val="9"/>
    <w:rsid w:val="006033BD"/>
    <w:rPr>
      <w:rFonts w:ascii="Arial" w:hAnsi="Arial"/>
      <w:sz w:val="36"/>
      <w:lang w:val="en-GB" w:eastAsia="en-US"/>
    </w:rPr>
  </w:style>
  <w:style w:type="character" w:customStyle="1" w:styleId="a5">
    <w:name w:val="页眉 字符"/>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0">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691DF3"/>
    <w:pPr>
      <w:spacing w:before="100" w:beforeAutospacing="1" w:after="100" w:afterAutospacing="1"/>
    </w:pPr>
    <w:rPr>
      <w:rFonts w:ascii="宋体" w:hAnsi="宋体" w:cs="宋体"/>
      <w:sz w:val="24"/>
      <w:szCs w:val="24"/>
      <w:lang w:eastAsia="zh-CN"/>
    </w:rPr>
  </w:style>
  <w:style w:type="character" w:styleId="affffb">
    <w:name w:val="Emphasis"/>
    <w:qFormat/>
    <w:rsid w:val="00691DF3"/>
    <w:rPr>
      <w:i/>
      <w:iCs/>
    </w:rPr>
  </w:style>
  <w:style w:type="paragraph" w:customStyle="1" w:styleId="tal0">
    <w:name w:val="tal"/>
    <w:basedOn w:val="a"/>
    <w:rsid w:val="00691DF3"/>
    <w:pPr>
      <w:spacing w:before="100" w:beforeAutospacing="1" w:after="100" w:afterAutospacing="1"/>
    </w:pPr>
    <w:rPr>
      <w:rFonts w:ascii="宋体" w:hAnsi="宋体" w:cs="宋体"/>
      <w:sz w:val="24"/>
      <w:szCs w:val="24"/>
      <w:lang w:eastAsia="zh-CN"/>
    </w:rPr>
  </w:style>
  <w:style w:type="character" w:customStyle="1" w:styleId="56">
    <w:name w:val="标题 5 字符"/>
    <w:rsid w:val="00691DF3"/>
    <w:rPr>
      <w:rFonts w:ascii="Arial" w:hAnsi="Arial"/>
      <w:sz w:val="22"/>
      <w:lang w:val="en-GB" w:eastAsia="en-US"/>
    </w:rPr>
  </w:style>
  <w:style w:type="character" w:customStyle="1" w:styleId="1Char1">
    <w:name w:val="标题 1 Char1"/>
    <w:rsid w:val="00691DF3"/>
    <w:rPr>
      <w:rFonts w:ascii="Arial" w:hAnsi="Arial"/>
      <w:sz w:val="36"/>
      <w:lang w:eastAsia="en-US"/>
    </w:rPr>
  </w:style>
  <w:style w:type="character" w:customStyle="1" w:styleId="abstractlabel">
    <w:name w:val="abstractlabel"/>
    <w:rsid w:val="00691DF3"/>
  </w:style>
  <w:style w:type="character" w:customStyle="1" w:styleId="5Char1">
    <w:name w:val="标题 5 Char1"/>
    <w:rsid w:val="00691DF3"/>
    <w:rPr>
      <w:rFonts w:ascii="Arial" w:hAnsi="Arial"/>
      <w:sz w:val="22"/>
      <w:lang w:val="en-GB" w:eastAsia="en-US"/>
    </w:rPr>
  </w:style>
  <w:style w:type="numbering" w:customStyle="1" w:styleId="NoList1">
    <w:name w:val="No List1"/>
    <w:next w:val="a2"/>
    <w:uiPriority w:val="99"/>
    <w:semiHidden/>
    <w:rsid w:val="00691DF3"/>
  </w:style>
  <w:style w:type="character" w:customStyle="1" w:styleId="apple-converted-space">
    <w:name w:val="apple-converted-space"/>
    <w:rsid w:val="00691DF3"/>
  </w:style>
  <w:style w:type="numbering" w:customStyle="1" w:styleId="NoList2">
    <w:name w:val="No List2"/>
    <w:next w:val="a2"/>
    <w:uiPriority w:val="99"/>
    <w:semiHidden/>
    <w:rsid w:val="00691DF3"/>
  </w:style>
  <w:style w:type="numbering" w:customStyle="1" w:styleId="NoList3">
    <w:name w:val="No List3"/>
    <w:next w:val="a2"/>
    <w:uiPriority w:val="99"/>
    <w:semiHidden/>
    <w:rsid w:val="00691DF3"/>
  </w:style>
  <w:style w:type="character" w:customStyle="1" w:styleId="EXChar">
    <w:name w:val="EX Char"/>
    <w:rsid w:val="00691DF3"/>
    <w:rPr>
      <w:rFonts w:ascii="Times New Roman" w:hAnsi="Times New Roman"/>
      <w:lang w:val="en-GB"/>
    </w:rPr>
  </w:style>
  <w:style w:type="numbering" w:customStyle="1" w:styleId="NoList4">
    <w:name w:val="No List4"/>
    <w:next w:val="a2"/>
    <w:uiPriority w:val="99"/>
    <w:semiHidden/>
    <w:unhideWhenUsed/>
    <w:rsid w:val="00691DF3"/>
  </w:style>
  <w:style w:type="numbering" w:customStyle="1" w:styleId="NoList5">
    <w:name w:val="No List5"/>
    <w:next w:val="a2"/>
    <w:uiPriority w:val="99"/>
    <w:semiHidden/>
    <w:rsid w:val="00691DF3"/>
  </w:style>
  <w:style w:type="numbering" w:customStyle="1" w:styleId="NoList6">
    <w:name w:val="No List6"/>
    <w:next w:val="a2"/>
    <w:uiPriority w:val="99"/>
    <w:semiHidden/>
    <w:rsid w:val="00691DF3"/>
  </w:style>
  <w:style w:type="numbering" w:customStyle="1" w:styleId="NoList7">
    <w:name w:val="No List7"/>
    <w:next w:val="a2"/>
    <w:uiPriority w:val="99"/>
    <w:semiHidden/>
    <w:rsid w:val="00691DF3"/>
  </w:style>
  <w:style w:type="character" w:customStyle="1" w:styleId="opdict3font24">
    <w:name w:val="op_dict3_font24"/>
    <w:rsid w:val="00691DF3"/>
  </w:style>
  <w:style w:type="character" w:customStyle="1" w:styleId="st1">
    <w:name w:val="st1"/>
    <w:rsid w:val="00691DF3"/>
  </w:style>
  <w:style w:type="character" w:customStyle="1" w:styleId="HTTPMethod">
    <w:name w:val="HTTP Method"/>
    <w:uiPriority w:val="1"/>
    <w:qFormat/>
    <w:rsid w:val="00691DF3"/>
    <w:rPr>
      <w:rFonts w:ascii="Courier New" w:hAnsi="Courier New"/>
      <w:i w:val="0"/>
      <w:sz w:val="18"/>
    </w:rPr>
  </w:style>
  <w:style w:type="character" w:customStyle="1" w:styleId="Code">
    <w:name w:val="Code"/>
    <w:uiPriority w:val="1"/>
    <w:qFormat/>
    <w:rsid w:val="00691DF3"/>
    <w:rPr>
      <w:rFonts w:ascii="Arial" w:hAnsi="Arial"/>
      <w:i/>
      <w:sz w:val="18"/>
      <w:bdr w:val="none" w:sz="0" w:space="0" w:color="auto"/>
      <w:shd w:val="clear" w:color="auto" w:fill="auto"/>
    </w:rPr>
  </w:style>
  <w:style w:type="character" w:customStyle="1" w:styleId="HTTPHeader">
    <w:name w:val="HTTP Header"/>
    <w:uiPriority w:val="1"/>
    <w:qFormat/>
    <w:rsid w:val="00691DF3"/>
    <w:rPr>
      <w:rFonts w:ascii="Courier New" w:hAnsi="Courier New"/>
      <w:spacing w:val="-5"/>
      <w:sz w:val="18"/>
    </w:rPr>
  </w:style>
  <w:style w:type="character" w:customStyle="1" w:styleId="HTTPResponse">
    <w:name w:val="HTTP Response"/>
    <w:uiPriority w:val="1"/>
    <w:qFormat/>
    <w:rsid w:val="00691DF3"/>
    <w:rPr>
      <w:rFonts w:ascii="Arial" w:hAnsi="Arial" w:cs="Courier New"/>
      <w:i/>
      <w:sz w:val="18"/>
      <w:lang w:val="en-US"/>
    </w:rPr>
  </w:style>
  <w:style w:type="character" w:customStyle="1" w:styleId="Codechar">
    <w:name w:val="Code (char)"/>
    <w:uiPriority w:val="1"/>
    <w:qFormat/>
    <w:rsid w:val="00691DF3"/>
    <w:rPr>
      <w:rFonts w:ascii="Arial" w:hAnsi="Arial" w:cs="Arial"/>
      <w:i/>
      <w:iCs/>
      <w:sz w:val="18"/>
      <w:szCs w:val="18"/>
    </w:rPr>
  </w:style>
  <w:style w:type="paragraph" w:customStyle="1" w:styleId="TALcontinuation">
    <w:name w:val="TAL continuation"/>
    <w:basedOn w:val="TAL"/>
    <w:link w:val="TALcontinuationChar"/>
    <w:qFormat/>
    <w:rsid w:val="00691DF3"/>
    <w:pPr>
      <w:spacing w:before="40"/>
    </w:pPr>
    <w:rPr>
      <w:rFonts w:eastAsia="Times New Roman"/>
    </w:rPr>
  </w:style>
  <w:style w:type="character" w:customStyle="1" w:styleId="TALcontinuationChar">
    <w:name w:val="TAL continuation Char"/>
    <w:link w:val="TALcontinuation"/>
    <w:rsid w:val="00691DF3"/>
    <w:rPr>
      <w:rFonts w:ascii="Arial" w:eastAsia="Times New Roman" w:hAnsi="Arial"/>
      <w:sz w:val="18"/>
      <w:lang w:val="en-GB" w:eastAsia="en-US"/>
    </w:rPr>
  </w:style>
  <w:style w:type="character" w:customStyle="1" w:styleId="ui-provider">
    <w:name w:val="ui-provider"/>
    <w:rsid w:val="00017DBD"/>
  </w:style>
  <w:style w:type="character" w:customStyle="1" w:styleId="UnresolvedMention3">
    <w:name w:val="Unresolved Mention3"/>
    <w:uiPriority w:val="99"/>
    <w:semiHidden/>
    <w:unhideWhenUsed/>
    <w:rsid w:val="004037D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A86472-25F7-403E-BCF3-C2D48F674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10</Pages>
  <Words>5087</Words>
  <Characters>29001</Characters>
  <Application>Microsoft Office Word</Application>
  <DocSecurity>0</DocSecurity>
  <Lines>241</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2023-11-09T17:10:00Z</dcterms:created>
  <dcterms:modified xsi:type="dcterms:W3CDTF">2023-11-16T18:52:00Z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(3)Y3aij39ugimCoZ/Bz83gBcxphMoZFxKkeeqXLRuCZwfjUX5x/8Uq52POztqw/acZBPqz0l3o
KD8iD29seYoRczV67TwPLRPiYM9ZjC/k1RpUOW7h54big3R8tf+tWhW3IQxYs2DY9hylHIJO
iWSH7rZDNoCTvj+H2xaqA3Omg/HcUavx0NFei8jBjokZeX3TJI93lBsNuePQvQmVrfQNB58K
saJrV+iHWTk2rDs0Qt</vt:lpwstr>
  </property>
  <property fmtid="{D5CDD505-2E9C-101B-9397-08002B2CF9AE}" pid="22" name="_2015_ms_pID_7253431">
    <vt:lpwstr>KEOh8d2nL07WO8mrdnU3cmcGVxUaHww2sX7zTw8zORuKnoZ8+e8pgw
JakwMotsVda/g5jj54hrLqftSzoVpn8ZNl20HBSXhv+IfkL9Zpec7kV74iWU+QJzDBnJAa1Q
EVJzXZMJzJ95FQPmYc2bWrtRcttacL1krSWCJ8ypYmHOXfw1pdm0jigGMfaSJriV0oqU9j80
pnJzbCV2/m8ZXDQfWLYWYaotxPZe9HsmjrCi</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KPLMU+fSLuE84cmtI5MXxHk=</vt:lpwstr>
  </property>
</Properties>
</file>